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955A60" w14:textId="77777777" w:rsidR="006E6DE5" w:rsidRPr="006E6DE5" w:rsidRDefault="006E6DE5" w:rsidP="006E6DE5">
      <w:pPr>
        <w:rPr>
          <w:rFonts w:ascii="Helvetica" w:hAnsi="Helvetica"/>
          <w:b/>
          <w:bCs/>
          <w:sz w:val="54"/>
          <w:szCs w:val="54"/>
        </w:rPr>
      </w:pPr>
      <w:r w:rsidRPr="006E6DE5">
        <w:rPr>
          <w:rFonts w:ascii="Helvetica" w:hAnsi="Helvetica"/>
          <w:b/>
          <w:bCs/>
          <w:sz w:val="54"/>
          <w:szCs w:val="54"/>
        </w:rPr>
        <w:t>One Pot Mexican Beef and Rice</w:t>
      </w:r>
    </w:p>
    <w:p w14:paraId="724362D6" w14:textId="77777777" w:rsidR="00DB4046" w:rsidRDefault="00DB4046" w:rsidP="00993AA6">
      <w:pPr>
        <w:rPr>
          <w:rFonts w:ascii="Helvetica" w:hAnsi="Helvetica"/>
          <w:sz w:val="27"/>
          <w:szCs w:val="27"/>
        </w:rPr>
      </w:pPr>
    </w:p>
    <w:p w14:paraId="6A724AE7" w14:textId="77777777" w:rsidR="000960A6" w:rsidRDefault="000960A6" w:rsidP="000960A6">
      <w:pPr>
        <w:rPr>
          <w:rFonts w:ascii="Helvetica" w:hAnsi="Helvetica"/>
          <w:sz w:val="27"/>
          <w:szCs w:val="27"/>
        </w:rPr>
      </w:pPr>
      <w:r w:rsidRPr="000960A6">
        <w:rPr>
          <w:rFonts w:ascii="Helvetica" w:hAnsi="Helvetica"/>
          <w:sz w:val="27"/>
          <w:szCs w:val="27"/>
        </w:rPr>
        <w:t>This One Pot Mexican Beef and Rice is the ultimate weeknight dinner—quick to prepare, easy to clean up, and packed with bold flavor in every bite. Ground beef is browned and simmered with beef broth, sweet corn, and El Picante salsa, then combined with instant rice and melted cheddar for a hearty, satisfying meal that comes together in just 30 minutes.</w:t>
      </w:r>
    </w:p>
    <w:p w14:paraId="36FE5F8E" w14:textId="77777777" w:rsidR="000960A6" w:rsidRPr="000960A6" w:rsidRDefault="000960A6" w:rsidP="000960A6">
      <w:pPr>
        <w:rPr>
          <w:rFonts w:ascii="Helvetica" w:hAnsi="Helvetica"/>
          <w:sz w:val="27"/>
          <w:szCs w:val="27"/>
        </w:rPr>
      </w:pPr>
    </w:p>
    <w:p w14:paraId="3DB06572" w14:textId="42FC1ACA" w:rsidR="000960A6" w:rsidRDefault="000960A6" w:rsidP="000960A6">
      <w:pPr>
        <w:rPr>
          <w:rFonts w:ascii="Helvetica" w:hAnsi="Helvetica"/>
          <w:sz w:val="27"/>
          <w:szCs w:val="27"/>
        </w:rPr>
      </w:pPr>
      <w:r w:rsidRPr="000960A6">
        <w:rPr>
          <w:rFonts w:ascii="Helvetica" w:hAnsi="Helvetica"/>
          <w:sz w:val="27"/>
          <w:szCs w:val="27"/>
        </w:rPr>
        <w:t xml:space="preserve">The star of the dish is </w:t>
      </w:r>
      <w:r w:rsidRPr="000960A6">
        <w:rPr>
          <w:rFonts w:ascii="Helvetica" w:hAnsi="Helvetica"/>
          <w:b/>
          <w:bCs/>
          <w:sz w:val="27"/>
          <w:szCs w:val="27"/>
        </w:rPr>
        <w:t>El Picante salsa</w:t>
      </w:r>
      <w:r w:rsidRPr="000960A6">
        <w:rPr>
          <w:rFonts w:ascii="Helvetica" w:hAnsi="Helvetica"/>
          <w:sz w:val="27"/>
          <w:szCs w:val="27"/>
        </w:rPr>
        <w:t xml:space="preserve">, which infuses the beef and rice with a perfect balance of heat, brightness, and depth. Whether you use the All Natural, </w:t>
      </w:r>
      <w:r>
        <w:rPr>
          <w:rFonts w:ascii="Helvetica" w:hAnsi="Helvetica"/>
          <w:sz w:val="27"/>
          <w:szCs w:val="27"/>
        </w:rPr>
        <w:t>Habanero</w:t>
      </w:r>
      <w:r w:rsidRPr="000960A6">
        <w:rPr>
          <w:rFonts w:ascii="Helvetica" w:hAnsi="Helvetica"/>
          <w:sz w:val="27"/>
          <w:szCs w:val="27"/>
        </w:rPr>
        <w:t>, or Verde variety, the salsa brings real flavor without the need for extra chopping or seasoning. It’s a one-pan recipe that’s both convenient and crave-worthy.</w:t>
      </w:r>
    </w:p>
    <w:p w14:paraId="62B7B618" w14:textId="77777777" w:rsidR="000960A6" w:rsidRPr="000960A6" w:rsidRDefault="000960A6" w:rsidP="000960A6">
      <w:pPr>
        <w:rPr>
          <w:rFonts w:ascii="Helvetica" w:hAnsi="Helvetica"/>
          <w:sz w:val="27"/>
          <w:szCs w:val="27"/>
        </w:rPr>
      </w:pPr>
    </w:p>
    <w:p w14:paraId="1F9C943C" w14:textId="5678914C" w:rsidR="00811432" w:rsidRPr="00A82623" w:rsidRDefault="000960A6" w:rsidP="00616F89">
      <w:pPr>
        <w:rPr>
          <w:rFonts w:ascii="Helvetica" w:hAnsi="Helvetica"/>
          <w:sz w:val="27"/>
          <w:szCs w:val="27"/>
        </w:rPr>
      </w:pPr>
      <w:r w:rsidRPr="000960A6">
        <w:rPr>
          <w:rFonts w:ascii="Helvetica" w:hAnsi="Helvetica"/>
          <w:sz w:val="27"/>
          <w:szCs w:val="27"/>
        </w:rPr>
        <w:t>Serve it as-is or pile on your favorite toppings—like avocado, green onion, or jalapeños—for a custom finish. Perfect for family dinners, casual gatherings, or weekly meal prep, this dish is proof that real flavor doesn’t require complicated steps.</w:t>
      </w:r>
    </w:p>
    <w:p w14:paraId="1B6F3A72" w14:textId="466F8EB1" w:rsidR="00616F89" w:rsidRDefault="006E6DE5" w:rsidP="00AA197E">
      <w:pPr>
        <w:spacing w:before="100" w:beforeAutospacing="1" w:after="100" w:afterAutospacing="1" w:line="648" w:lineRule="atLeast"/>
        <w:outlineLvl w:val="1"/>
        <w:rPr>
          <w:rFonts w:ascii="Helvetica" w:hAnsi="Helvetica"/>
          <w:b/>
          <w:bCs/>
          <w:sz w:val="54"/>
          <w:szCs w:val="54"/>
        </w:rPr>
      </w:pPr>
      <w:r>
        <w:rPr>
          <w:rFonts w:ascii="Helvetica" w:hAnsi="Helvetica"/>
          <w:b/>
          <w:bCs/>
          <w:noProof/>
          <w:sz w:val="54"/>
          <w:szCs w:val="54"/>
        </w:rPr>
        <w:drawing>
          <wp:inline distT="0" distB="0" distL="0" distR="0" wp14:anchorId="40C1FDC8" wp14:editId="0ABB820B">
            <wp:extent cx="2184834" cy="3073940"/>
            <wp:effectExtent l="0" t="0" r="0" b="0"/>
            <wp:docPr id="1011487121" name="Picture 1" descr="A spoon of food on a pl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487121" name="Picture 1" descr="A spoon of food on a plate&#10;&#10;AI-generated content may be incorrect."/>
                    <pic:cNvPicPr/>
                  </pic:nvPicPr>
                  <pic:blipFill>
                    <a:blip r:embed="rId6"/>
                    <a:stretch>
                      <a:fillRect/>
                    </a:stretch>
                  </pic:blipFill>
                  <pic:spPr>
                    <a:xfrm>
                      <a:off x="0" y="0"/>
                      <a:ext cx="2290118" cy="3222069"/>
                    </a:xfrm>
                    <a:prstGeom prst="rect">
                      <a:avLst/>
                    </a:prstGeom>
                  </pic:spPr>
                </pic:pic>
              </a:graphicData>
            </a:graphic>
          </wp:inline>
        </w:drawing>
      </w:r>
    </w:p>
    <w:p w14:paraId="320B9427" w14:textId="77777777" w:rsidR="000A2D0C" w:rsidRDefault="000A2D0C" w:rsidP="00426754">
      <w:pPr>
        <w:rPr>
          <w:b/>
          <w:bCs/>
          <w:sz w:val="32"/>
          <w:szCs w:val="32"/>
        </w:rPr>
      </w:pPr>
    </w:p>
    <w:p w14:paraId="25ADAD0D" w14:textId="77777777" w:rsidR="00A82623" w:rsidRDefault="00A82623" w:rsidP="000A2D0C">
      <w:pPr>
        <w:spacing w:line="405" w:lineRule="atLeast"/>
        <w:rPr>
          <w:rFonts w:ascii="Helvetica" w:hAnsi="Helvetica"/>
          <w:b/>
          <w:bCs/>
          <w:sz w:val="27"/>
          <w:szCs w:val="27"/>
        </w:rPr>
      </w:pPr>
    </w:p>
    <w:p w14:paraId="2665B9EB" w14:textId="6A6AFE61" w:rsidR="000A2D0C" w:rsidRDefault="000A2D0C" w:rsidP="000A2D0C">
      <w:pPr>
        <w:spacing w:line="405" w:lineRule="atLeast"/>
        <w:rPr>
          <w:rFonts w:ascii="Helvetica" w:hAnsi="Helvetica"/>
          <w:b/>
          <w:bCs/>
          <w:sz w:val="27"/>
          <w:szCs w:val="27"/>
        </w:rPr>
      </w:pPr>
      <w:r>
        <w:rPr>
          <w:rFonts w:ascii="Helvetica" w:hAnsi="Helvetica"/>
          <w:b/>
          <w:bCs/>
          <w:sz w:val="27"/>
          <w:szCs w:val="27"/>
        </w:rPr>
        <w:lastRenderedPageBreak/>
        <w:t>Prep Time:</w:t>
      </w:r>
    </w:p>
    <w:p w14:paraId="72D1678B" w14:textId="1BB72436" w:rsidR="000A2D0C" w:rsidRDefault="000675D6" w:rsidP="000A2D0C">
      <w:pPr>
        <w:rPr>
          <w:rFonts w:ascii="Helvetica" w:hAnsi="Helvetica"/>
          <w:sz w:val="27"/>
          <w:szCs w:val="27"/>
        </w:rPr>
      </w:pPr>
      <w:r>
        <w:rPr>
          <w:rFonts w:ascii="Helvetica" w:hAnsi="Helvetica"/>
          <w:sz w:val="27"/>
          <w:szCs w:val="27"/>
        </w:rPr>
        <w:t>10</w:t>
      </w:r>
      <w:r w:rsidR="000A2D0C">
        <w:rPr>
          <w:rFonts w:ascii="Helvetica" w:hAnsi="Helvetica"/>
          <w:sz w:val="27"/>
          <w:szCs w:val="27"/>
        </w:rPr>
        <w:t xml:space="preserve"> mins</w:t>
      </w:r>
    </w:p>
    <w:p w14:paraId="11172D8A" w14:textId="77777777" w:rsidR="000A2D0C" w:rsidRDefault="000A2D0C" w:rsidP="000A2D0C">
      <w:pPr>
        <w:rPr>
          <w:rFonts w:ascii="Helvetica" w:hAnsi="Helvetica"/>
          <w:b/>
          <w:bCs/>
          <w:sz w:val="27"/>
          <w:szCs w:val="27"/>
        </w:rPr>
      </w:pPr>
    </w:p>
    <w:p w14:paraId="64873728" w14:textId="667E29D1" w:rsidR="000A2D0C" w:rsidRPr="000A2D0C" w:rsidRDefault="000A2D0C" w:rsidP="000A2D0C">
      <w:pPr>
        <w:rPr>
          <w:rFonts w:ascii="Helvetica" w:hAnsi="Helvetica"/>
          <w:sz w:val="27"/>
          <w:szCs w:val="27"/>
        </w:rPr>
      </w:pPr>
      <w:r>
        <w:rPr>
          <w:rFonts w:ascii="Helvetica" w:hAnsi="Helvetica"/>
          <w:b/>
          <w:bCs/>
          <w:sz w:val="27"/>
          <w:szCs w:val="27"/>
        </w:rPr>
        <w:t>Cook Time:</w:t>
      </w:r>
    </w:p>
    <w:p w14:paraId="65405D5E" w14:textId="1610EC98" w:rsidR="006E6DE5" w:rsidRDefault="006E6DE5" w:rsidP="006E6DE5">
      <w:pPr>
        <w:rPr>
          <w:rFonts w:ascii="Helvetica" w:hAnsi="Helvetica"/>
          <w:sz w:val="27"/>
          <w:szCs w:val="27"/>
        </w:rPr>
      </w:pPr>
      <w:r>
        <w:rPr>
          <w:rFonts w:ascii="Helvetica" w:hAnsi="Helvetica"/>
          <w:sz w:val="27"/>
          <w:szCs w:val="27"/>
        </w:rPr>
        <w:t>20 mins</w:t>
      </w:r>
    </w:p>
    <w:p w14:paraId="082C40C8" w14:textId="77777777" w:rsidR="000A2D0C" w:rsidRDefault="000A2D0C" w:rsidP="000A2D0C">
      <w:pPr>
        <w:spacing w:line="405" w:lineRule="atLeast"/>
        <w:rPr>
          <w:rFonts w:ascii="Helvetica" w:hAnsi="Helvetica"/>
          <w:b/>
          <w:bCs/>
          <w:sz w:val="27"/>
          <w:szCs w:val="27"/>
        </w:rPr>
      </w:pPr>
    </w:p>
    <w:p w14:paraId="0CD91ADC" w14:textId="413ACF37" w:rsidR="000A2D0C" w:rsidRDefault="000A2D0C" w:rsidP="000A2D0C">
      <w:pPr>
        <w:spacing w:line="405" w:lineRule="atLeast"/>
        <w:rPr>
          <w:rFonts w:ascii="Helvetica" w:hAnsi="Helvetica"/>
          <w:b/>
          <w:bCs/>
          <w:sz w:val="27"/>
          <w:szCs w:val="27"/>
        </w:rPr>
      </w:pPr>
      <w:r>
        <w:rPr>
          <w:rFonts w:ascii="Helvetica" w:hAnsi="Helvetica"/>
          <w:b/>
          <w:bCs/>
          <w:sz w:val="27"/>
          <w:szCs w:val="27"/>
        </w:rPr>
        <w:t>Total Time:</w:t>
      </w:r>
    </w:p>
    <w:p w14:paraId="5D50D4EE" w14:textId="246C3125" w:rsidR="006E6DE5" w:rsidRDefault="006E6DE5" w:rsidP="006E6DE5">
      <w:pPr>
        <w:rPr>
          <w:rFonts w:ascii="Helvetica" w:hAnsi="Helvetica"/>
          <w:sz w:val="27"/>
          <w:szCs w:val="27"/>
        </w:rPr>
      </w:pPr>
      <w:r>
        <w:rPr>
          <w:rFonts w:ascii="Helvetica" w:hAnsi="Helvetica"/>
          <w:sz w:val="27"/>
          <w:szCs w:val="27"/>
        </w:rPr>
        <w:t>30 mins</w:t>
      </w:r>
    </w:p>
    <w:p w14:paraId="27AAE869" w14:textId="77777777" w:rsidR="000A2D0C" w:rsidRDefault="000A2D0C" w:rsidP="000A2D0C">
      <w:pPr>
        <w:spacing w:line="405" w:lineRule="atLeast"/>
        <w:rPr>
          <w:rFonts w:ascii="Helvetica" w:hAnsi="Helvetica"/>
          <w:b/>
          <w:bCs/>
          <w:sz w:val="27"/>
          <w:szCs w:val="27"/>
        </w:rPr>
      </w:pPr>
    </w:p>
    <w:p w14:paraId="09D8DFE8" w14:textId="24BDFD4B" w:rsidR="000A2D0C" w:rsidRDefault="000A2D0C" w:rsidP="000A2D0C">
      <w:pPr>
        <w:spacing w:line="405" w:lineRule="atLeast"/>
        <w:rPr>
          <w:rFonts w:ascii="Helvetica" w:hAnsi="Helvetica"/>
          <w:b/>
          <w:bCs/>
          <w:sz w:val="27"/>
          <w:szCs w:val="27"/>
        </w:rPr>
      </w:pPr>
      <w:r>
        <w:rPr>
          <w:rFonts w:ascii="Helvetica" w:hAnsi="Helvetica"/>
          <w:b/>
          <w:bCs/>
          <w:sz w:val="27"/>
          <w:szCs w:val="27"/>
        </w:rPr>
        <w:t>Servings:</w:t>
      </w:r>
    </w:p>
    <w:p w14:paraId="601283BF" w14:textId="65A6101C" w:rsidR="000A2D0C" w:rsidRDefault="000A2D0C" w:rsidP="000A2D0C">
      <w:pPr>
        <w:rPr>
          <w:rFonts w:ascii="Helvetica" w:hAnsi="Helvetica"/>
          <w:sz w:val="27"/>
          <w:szCs w:val="27"/>
        </w:rPr>
      </w:pPr>
      <w:r>
        <w:rPr>
          <w:rFonts w:ascii="Helvetica" w:hAnsi="Helvetica"/>
          <w:sz w:val="27"/>
          <w:szCs w:val="27"/>
        </w:rPr>
        <w:t>4</w:t>
      </w:r>
      <w:r w:rsidR="006E6DE5">
        <w:rPr>
          <w:rFonts w:ascii="Helvetica" w:hAnsi="Helvetica"/>
          <w:sz w:val="27"/>
          <w:szCs w:val="27"/>
        </w:rPr>
        <w:t>6</w:t>
      </w:r>
    </w:p>
    <w:p w14:paraId="3BC30D56" w14:textId="6174EDC7" w:rsidR="000A2D0C" w:rsidRDefault="000A2D0C" w:rsidP="000A2D0C">
      <w:pPr>
        <w:spacing w:before="100" w:beforeAutospacing="1" w:after="100" w:afterAutospacing="1" w:line="648" w:lineRule="atLeast"/>
        <w:outlineLvl w:val="1"/>
        <w:rPr>
          <w:rFonts w:ascii="Helvetica" w:hAnsi="Helvetica"/>
          <w:b/>
          <w:bCs/>
          <w:sz w:val="54"/>
          <w:szCs w:val="54"/>
        </w:rPr>
      </w:pPr>
      <w:r>
        <w:rPr>
          <w:rFonts w:ascii="Helvetica" w:hAnsi="Helvetica"/>
          <w:b/>
          <w:bCs/>
          <w:sz w:val="54"/>
          <w:szCs w:val="54"/>
        </w:rPr>
        <w:t>Ingredients</w:t>
      </w:r>
    </w:p>
    <w:p w14:paraId="522D331A" w14:textId="0EED3D57" w:rsidR="006E6DE5" w:rsidRPr="006E6DE5" w:rsidRDefault="006E6DE5" w:rsidP="006E6DE5">
      <w:pPr>
        <w:pStyle w:val="wprm-recipe-ingredient"/>
        <w:numPr>
          <w:ilvl w:val="0"/>
          <w:numId w:val="12"/>
        </w:numPr>
        <w:shd w:val="clear" w:color="auto" w:fill="FFFFFF"/>
        <w:spacing w:before="0" w:beforeAutospacing="0" w:after="0" w:afterAutospacing="0" w:line="360" w:lineRule="atLeast"/>
        <w:rPr>
          <w:rFonts w:ascii="Arial" w:hAnsi="Arial" w:cs="Arial"/>
          <w:color w:val="000000"/>
          <w:sz w:val="27"/>
          <w:szCs w:val="27"/>
        </w:rPr>
      </w:pPr>
      <w:r w:rsidRPr="006E6DE5">
        <w:rPr>
          <w:rStyle w:val="wprm-recipe-ingredient-amount"/>
          <w:rFonts w:ascii="Segoe UI" w:hAnsi="Segoe UI" w:cs="Segoe UI"/>
          <w:color w:val="343434"/>
          <w:sz w:val="30"/>
          <w:szCs w:val="30"/>
        </w:rPr>
        <w:t>1</w:t>
      </w:r>
      <w:r w:rsidRPr="006E6DE5">
        <w:rPr>
          <w:rFonts w:ascii="Segoe UI" w:hAnsi="Segoe UI" w:cs="Segoe UI"/>
          <w:color w:val="343434"/>
          <w:sz w:val="30"/>
          <w:szCs w:val="30"/>
        </w:rPr>
        <w:t> </w:t>
      </w:r>
      <w:r w:rsidRPr="006E6DE5">
        <w:rPr>
          <w:rStyle w:val="wprm-recipe-ingredient-unit"/>
          <w:rFonts w:ascii="Segoe UI" w:hAnsi="Segoe UI" w:cs="Segoe UI"/>
          <w:color w:val="343434"/>
          <w:sz w:val="30"/>
          <w:szCs w:val="30"/>
        </w:rPr>
        <w:t>pound</w:t>
      </w:r>
      <w:r w:rsidRPr="006E6DE5">
        <w:rPr>
          <w:rFonts w:ascii="Segoe UI" w:hAnsi="Segoe UI" w:cs="Segoe UI"/>
          <w:color w:val="343434"/>
          <w:sz w:val="30"/>
          <w:szCs w:val="30"/>
        </w:rPr>
        <w:t> </w:t>
      </w:r>
      <w:r w:rsidRPr="006E6DE5">
        <w:rPr>
          <w:rStyle w:val="wprm-recipe-ingredient-name"/>
          <w:rFonts w:ascii="Segoe UI" w:hAnsi="Segoe UI" w:cs="Segoe UI"/>
          <w:color w:val="343434"/>
          <w:sz w:val="30"/>
          <w:szCs w:val="30"/>
        </w:rPr>
        <w:t>ground beef</w:t>
      </w:r>
    </w:p>
    <w:p w14:paraId="2B0E59D8" w14:textId="7F89C706" w:rsidR="006E6DE5" w:rsidRDefault="006E6DE5" w:rsidP="006E6DE5">
      <w:pPr>
        <w:pStyle w:val="wprm-recipe-ingredient"/>
        <w:numPr>
          <w:ilvl w:val="0"/>
          <w:numId w:val="12"/>
        </w:numPr>
        <w:shd w:val="clear" w:color="auto" w:fill="FFFFFF"/>
        <w:spacing w:before="0" w:beforeAutospacing="0" w:after="0" w:afterAutospacing="0" w:line="336" w:lineRule="atLeast"/>
        <w:rPr>
          <w:rFonts w:ascii="Segoe UI" w:hAnsi="Segoe UI" w:cs="Segoe UI"/>
          <w:color w:val="343434"/>
          <w:sz w:val="30"/>
          <w:szCs w:val="30"/>
        </w:rPr>
      </w:pPr>
      <w:r>
        <w:rPr>
          <w:rStyle w:val="wprm-recipe-ingredient-amount"/>
          <w:rFonts w:ascii="Segoe UI" w:hAnsi="Segoe UI" w:cs="Segoe UI"/>
          <w:color w:val="343434"/>
          <w:sz w:val="30"/>
          <w:szCs w:val="30"/>
        </w:rPr>
        <w:t>2</w:t>
      </w:r>
      <w:r>
        <w:rPr>
          <w:rFonts w:ascii="Segoe UI" w:hAnsi="Segoe UI" w:cs="Segoe UI"/>
          <w:color w:val="343434"/>
          <w:sz w:val="30"/>
          <w:szCs w:val="30"/>
        </w:rPr>
        <w:t> </w:t>
      </w:r>
      <w:r>
        <w:rPr>
          <w:rStyle w:val="wprm-recipe-ingredient-unit"/>
          <w:rFonts w:ascii="Segoe UI" w:hAnsi="Segoe UI" w:cs="Segoe UI"/>
          <w:color w:val="343434"/>
          <w:sz w:val="30"/>
          <w:szCs w:val="30"/>
        </w:rPr>
        <w:t>cups</w:t>
      </w:r>
      <w:r>
        <w:rPr>
          <w:rFonts w:ascii="Segoe UI" w:hAnsi="Segoe UI" w:cs="Segoe UI"/>
          <w:color w:val="343434"/>
          <w:sz w:val="30"/>
          <w:szCs w:val="30"/>
        </w:rPr>
        <w:t> </w:t>
      </w:r>
      <w:r>
        <w:rPr>
          <w:rStyle w:val="wprm-recipe-ingredient-name"/>
          <w:rFonts w:ascii="Segoe UI" w:hAnsi="Segoe UI" w:cs="Segoe UI"/>
          <w:color w:val="343434"/>
          <w:sz w:val="30"/>
          <w:szCs w:val="30"/>
        </w:rPr>
        <w:t>low sodium beef broth</w:t>
      </w:r>
    </w:p>
    <w:p w14:paraId="60996E70" w14:textId="247B88AA" w:rsidR="006E6DE5" w:rsidRDefault="006E6DE5" w:rsidP="006E6DE5">
      <w:pPr>
        <w:pStyle w:val="wprm-recipe-ingredient"/>
        <w:numPr>
          <w:ilvl w:val="0"/>
          <w:numId w:val="12"/>
        </w:numPr>
        <w:shd w:val="clear" w:color="auto" w:fill="FFFFFF"/>
        <w:spacing w:before="0" w:beforeAutospacing="0" w:after="0" w:afterAutospacing="0" w:line="336" w:lineRule="atLeast"/>
        <w:rPr>
          <w:rFonts w:ascii="Segoe UI" w:hAnsi="Segoe UI" w:cs="Segoe UI"/>
          <w:color w:val="343434"/>
          <w:sz w:val="30"/>
          <w:szCs w:val="30"/>
        </w:rPr>
      </w:pPr>
      <w:r>
        <w:rPr>
          <w:rStyle w:val="wprm-recipe-ingredient-amount"/>
          <w:rFonts w:ascii="Segoe UI" w:hAnsi="Segoe UI" w:cs="Segoe UI"/>
          <w:color w:val="343434"/>
          <w:sz w:val="30"/>
          <w:szCs w:val="30"/>
        </w:rPr>
        <w:t>One</w:t>
      </w:r>
      <w:r>
        <w:rPr>
          <w:rFonts w:ascii="Segoe UI" w:hAnsi="Segoe UI" w:cs="Segoe UI"/>
          <w:color w:val="343434"/>
          <w:sz w:val="30"/>
          <w:szCs w:val="30"/>
        </w:rPr>
        <w:t> </w:t>
      </w:r>
      <w:r>
        <w:rPr>
          <w:rStyle w:val="wprm-recipe-ingredient-unit"/>
          <w:rFonts w:ascii="Segoe UI" w:hAnsi="Segoe UI" w:cs="Segoe UI"/>
          <w:color w:val="343434"/>
          <w:sz w:val="30"/>
          <w:szCs w:val="30"/>
        </w:rPr>
        <w:t>16-ounce jar</w:t>
      </w:r>
      <w:r>
        <w:rPr>
          <w:rFonts w:ascii="Segoe UI" w:hAnsi="Segoe UI" w:cs="Segoe UI"/>
          <w:color w:val="343434"/>
          <w:sz w:val="30"/>
          <w:szCs w:val="30"/>
        </w:rPr>
        <w:t> </w:t>
      </w:r>
      <w:r>
        <w:rPr>
          <w:rStyle w:val="wprm-recipe-ingredient-name"/>
          <w:rFonts w:ascii="Segoe UI" w:hAnsi="Segoe UI" w:cs="Segoe UI"/>
          <w:color w:val="343434"/>
          <w:sz w:val="30"/>
          <w:szCs w:val="30"/>
        </w:rPr>
        <w:t>El Picante salsa</w:t>
      </w:r>
    </w:p>
    <w:p w14:paraId="792E96A6" w14:textId="52E875E4" w:rsidR="006E6DE5" w:rsidRDefault="006E6DE5" w:rsidP="006E6DE5">
      <w:pPr>
        <w:pStyle w:val="wprm-recipe-ingredient"/>
        <w:numPr>
          <w:ilvl w:val="0"/>
          <w:numId w:val="12"/>
        </w:numPr>
        <w:shd w:val="clear" w:color="auto" w:fill="FFFFFF"/>
        <w:spacing w:before="0" w:beforeAutospacing="0" w:after="0" w:afterAutospacing="0" w:line="336" w:lineRule="atLeast"/>
        <w:rPr>
          <w:rFonts w:ascii="Segoe UI" w:hAnsi="Segoe UI" w:cs="Segoe UI"/>
          <w:color w:val="343434"/>
          <w:sz w:val="30"/>
          <w:szCs w:val="30"/>
        </w:rPr>
      </w:pPr>
      <w:r>
        <w:rPr>
          <w:rStyle w:val="wprm-recipe-ingredient-amount"/>
          <w:rFonts w:ascii="Segoe UI" w:hAnsi="Segoe UI" w:cs="Segoe UI"/>
          <w:color w:val="343434"/>
          <w:sz w:val="30"/>
          <w:szCs w:val="30"/>
        </w:rPr>
        <w:t>One</w:t>
      </w:r>
      <w:r>
        <w:rPr>
          <w:rFonts w:ascii="Segoe UI" w:hAnsi="Segoe UI" w:cs="Segoe UI"/>
          <w:color w:val="343434"/>
          <w:sz w:val="30"/>
          <w:szCs w:val="30"/>
        </w:rPr>
        <w:t> </w:t>
      </w:r>
      <w:r>
        <w:rPr>
          <w:rStyle w:val="wprm-recipe-ingredient-unit"/>
          <w:rFonts w:ascii="Segoe UI" w:hAnsi="Segoe UI" w:cs="Segoe UI"/>
          <w:color w:val="343434"/>
          <w:sz w:val="30"/>
          <w:szCs w:val="30"/>
        </w:rPr>
        <w:t>15.25 ounce can</w:t>
      </w:r>
      <w:r>
        <w:rPr>
          <w:rFonts w:ascii="Segoe UI" w:hAnsi="Segoe UI" w:cs="Segoe UI"/>
          <w:color w:val="343434"/>
          <w:sz w:val="30"/>
          <w:szCs w:val="30"/>
        </w:rPr>
        <w:t> </w:t>
      </w:r>
      <w:r>
        <w:rPr>
          <w:rStyle w:val="wprm-recipe-ingredient-name"/>
          <w:rFonts w:ascii="Segoe UI" w:hAnsi="Segoe UI" w:cs="Segoe UI"/>
          <w:color w:val="343434"/>
          <w:sz w:val="30"/>
          <w:szCs w:val="30"/>
        </w:rPr>
        <w:t>corn (drained)</w:t>
      </w:r>
      <w:r>
        <w:rPr>
          <w:rFonts w:ascii="Segoe UI" w:hAnsi="Segoe UI" w:cs="Segoe UI"/>
          <w:color w:val="343434"/>
          <w:sz w:val="30"/>
          <w:szCs w:val="30"/>
        </w:rPr>
        <w:t> </w:t>
      </w:r>
    </w:p>
    <w:p w14:paraId="0B5667F4" w14:textId="7E02E6C7" w:rsidR="006E6DE5" w:rsidRDefault="006E6DE5" w:rsidP="006E6DE5">
      <w:pPr>
        <w:pStyle w:val="wprm-recipe-ingredient"/>
        <w:numPr>
          <w:ilvl w:val="0"/>
          <w:numId w:val="12"/>
        </w:numPr>
        <w:shd w:val="clear" w:color="auto" w:fill="FFFFFF"/>
        <w:spacing w:before="0" w:beforeAutospacing="0" w:after="0" w:afterAutospacing="0" w:line="336" w:lineRule="atLeast"/>
        <w:rPr>
          <w:rFonts w:ascii="Segoe UI" w:hAnsi="Segoe UI" w:cs="Segoe UI"/>
          <w:color w:val="343434"/>
          <w:sz w:val="30"/>
          <w:szCs w:val="30"/>
        </w:rPr>
      </w:pPr>
      <w:r>
        <w:rPr>
          <w:rStyle w:val="wprm-recipe-ingredient-amount"/>
          <w:rFonts w:ascii="Segoe UI" w:hAnsi="Segoe UI" w:cs="Segoe UI"/>
          <w:color w:val="343434"/>
          <w:sz w:val="30"/>
          <w:szCs w:val="30"/>
        </w:rPr>
        <w:t>One</w:t>
      </w:r>
      <w:r>
        <w:rPr>
          <w:rFonts w:ascii="Segoe UI" w:hAnsi="Segoe UI" w:cs="Segoe UI"/>
          <w:color w:val="343434"/>
          <w:sz w:val="30"/>
          <w:szCs w:val="30"/>
        </w:rPr>
        <w:t> </w:t>
      </w:r>
      <w:r>
        <w:rPr>
          <w:rStyle w:val="wprm-recipe-ingredient-unit"/>
          <w:rFonts w:ascii="Segoe UI" w:hAnsi="Segoe UI" w:cs="Segoe UI"/>
          <w:color w:val="343434"/>
          <w:sz w:val="30"/>
          <w:szCs w:val="30"/>
        </w:rPr>
        <w:t>1-ounce packet</w:t>
      </w:r>
      <w:r>
        <w:rPr>
          <w:rFonts w:ascii="Segoe UI" w:hAnsi="Segoe UI" w:cs="Segoe UI"/>
          <w:color w:val="343434"/>
          <w:sz w:val="30"/>
          <w:szCs w:val="30"/>
        </w:rPr>
        <w:t> </w:t>
      </w:r>
      <w:r>
        <w:rPr>
          <w:rStyle w:val="wprm-recipe-ingredient-name"/>
          <w:rFonts w:ascii="Segoe UI" w:hAnsi="Segoe UI" w:cs="Segoe UI"/>
          <w:color w:val="343434"/>
          <w:sz w:val="30"/>
          <w:szCs w:val="30"/>
        </w:rPr>
        <w:t>taco seasoning</w:t>
      </w:r>
    </w:p>
    <w:p w14:paraId="0CDEA2AF" w14:textId="4406ECF2" w:rsidR="006E6DE5" w:rsidRDefault="006E6DE5" w:rsidP="006E6DE5">
      <w:pPr>
        <w:pStyle w:val="wprm-recipe-ingredient"/>
        <w:numPr>
          <w:ilvl w:val="0"/>
          <w:numId w:val="12"/>
        </w:numPr>
        <w:shd w:val="clear" w:color="auto" w:fill="FFFFFF"/>
        <w:spacing w:before="0" w:beforeAutospacing="0" w:after="0" w:afterAutospacing="0" w:line="336" w:lineRule="atLeast"/>
        <w:rPr>
          <w:rFonts w:ascii="Segoe UI" w:hAnsi="Segoe UI" w:cs="Segoe UI"/>
          <w:color w:val="343434"/>
          <w:sz w:val="30"/>
          <w:szCs w:val="30"/>
        </w:rPr>
      </w:pPr>
      <w:r>
        <w:rPr>
          <w:rStyle w:val="wprm-recipe-ingredient-amount"/>
          <w:rFonts w:ascii="Segoe UI" w:hAnsi="Segoe UI" w:cs="Segoe UI"/>
          <w:color w:val="343434"/>
          <w:sz w:val="30"/>
          <w:szCs w:val="30"/>
        </w:rPr>
        <w:t>1</w:t>
      </w:r>
      <w:r>
        <w:rPr>
          <w:rFonts w:ascii="Segoe UI" w:hAnsi="Segoe UI" w:cs="Segoe UI"/>
          <w:color w:val="343434"/>
          <w:sz w:val="30"/>
          <w:szCs w:val="30"/>
        </w:rPr>
        <w:t> </w:t>
      </w:r>
      <w:r>
        <w:rPr>
          <w:rStyle w:val="wprm-recipe-ingredient-unit"/>
          <w:rFonts w:ascii="Segoe UI" w:hAnsi="Segoe UI" w:cs="Segoe UI"/>
          <w:color w:val="343434"/>
          <w:sz w:val="30"/>
          <w:szCs w:val="30"/>
        </w:rPr>
        <w:t>tablespoon</w:t>
      </w:r>
      <w:r>
        <w:rPr>
          <w:rFonts w:ascii="Segoe UI" w:hAnsi="Segoe UI" w:cs="Segoe UI"/>
          <w:color w:val="343434"/>
          <w:sz w:val="30"/>
          <w:szCs w:val="30"/>
        </w:rPr>
        <w:t> </w:t>
      </w:r>
      <w:r>
        <w:rPr>
          <w:rStyle w:val="wprm-recipe-ingredient-name"/>
          <w:rFonts w:ascii="Segoe UI" w:hAnsi="Segoe UI" w:cs="Segoe UI"/>
          <w:color w:val="343434"/>
          <w:sz w:val="30"/>
          <w:szCs w:val="30"/>
        </w:rPr>
        <w:t>minced onion</w:t>
      </w:r>
    </w:p>
    <w:p w14:paraId="5413B90A" w14:textId="58BCCE37" w:rsidR="006E6DE5" w:rsidRDefault="006E6DE5" w:rsidP="006E6DE5">
      <w:pPr>
        <w:pStyle w:val="wprm-recipe-ingredient"/>
        <w:numPr>
          <w:ilvl w:val="0"/>
          <w:numId w:val="12"/>
        </w:numPr>
        <w:shd w:val="clear" w:color="auto" w:fill="FFFFFF"/>
        <w:spacing w:before="0" w:beforeAutospacing="0" w:after="0" w:afterAutospacing="0" w:line="336" w:lineRule="atLeast"/>
        <w:rPr>
          <w:rFonts w:ascii="Segoe UI" w:hAnsi="Segoe UI" w:cs="Segoe UI"/>
          <w:color w:val="343434"/>
          <w:sz w:val="30"/>
          <w:szCs w:val="30"/>
        </w:rPr>
      </w:pPr>
      <w:r>
        <w:rPr>
          <w:rStyle w:val="wprm-recipe-ingredient-amount"/>
          <w:rFonts w:ascii="Segoe UI" w:hAnsi="Segoe UI" w:cs="Segoe UI"/>
          <w:color w:val="343434"/>
          <w:sz w:val="30"/>
          <w:szCs w:val="30"/>
        </w:rPr>
        <w:t>1 1/2</w:t>
      </w:r>
      <w:r>
        <w:rPr>
          <w:rFonts w:ascii="Segoe UI" w:hAnsi="Segoe UI" w:cs="Segoe UI"/>
          <w:color w:val="343434"/>
          <w:sz w:val="30"/>
          <w:szCs w:val="30"/>
        </w:rPr>
        <w:t> </w:t>
      </w:r>
      <w:r>
        <w:rPr>
          <w:rStyle w:val="wprm-recipe-ingredient-unit"/>
          <w:rFonts w:ascii="Segoe UI" w:hAnsi="Segoe UI" w:cs="Segoe UI"/>
          <w:color w:val="343434"/>
          <w:sz w:val="30"/>
          <w:szCs w:val="30"/>
        </w:rPr>
        <w:t>cups</w:t>
      </w:r>
      <w:r>
        <w:rPr>
          <w:rFonts w:ascii="Segoe UI" w:hAnsi="Segoe UI" w:cs="Segoe UI"/>
          <w:color w:val="343434"/>
          <w:sz w:val="30"/>
          <w:szCs w:val="30"/>
        </w:rPr>
        <w:t> </w:t>
      </w:r>
      <w:r>
        <w:rPr>
          <w:rStyle w:val="wprm-recipe-ingredient-name"/>
          <w:rFonts w:ascii="Segoe UI" w:hAnsi="Segoe UI" w:cs="Segoe UI"/>
          <w:color w:val="343434"/>
          <w:sz w:val="30"/>
          <w:szCs w:val="30"/>
        </w:rPr>
        <w:t>instant rice</w:t>
      </w:r>
    </w:p>
    <w:p w14:paraId="13AE8795" w14:textId="5E3FE6B3" w:rsidR="006E6DE5" w:rsidRDefault="006E6DE5" w:rsidP="006E6DE5">
      <w:pPr>
        <w:pStyle w:val="wprm-recipe-ingredient"/>
        <w:numPr>
          <w:ilvl w:val="0"/>
          <w:numId w:val="12"/>
        </w:numPr>
        <w:shd w:val="clear" w:color="auto" w:fill="FFFFFF"/>
        <w:spacing w:before="0" w:beforeAutospacing="0" w:after="0" w:afterAutospacing="0" w:line="336" w:lineRule="atLeast"/>
        <w:rPr>
          <w:rFonts w:ascii="Segoe UI" w:hAnsi="Segoe UI" w:cs="Segoe UI"/>
          <w:color w:val="343434"/>
          <w:sz w:val="30"/>
          <w:szCs w:val="30"/>
        </w:rPr>
      </w:pPr>
      <w:r>
        <w:rPr>
          <w:rStyle w:val="wprm-recipe-ingredient-amount"/>
          <w:rFonts w:ascii="Segoe UI" w:hAnsi="Segoe UI" w:cs="Segoe UI"/>
          <w:color w:val="343434"/>
          <w:sz w:val="30"/>
          <w:szCs w:val="30"/>
        </w:rPr>
        <w:t>1</w:t>
      </w:r>
      <w:r>
        <w:rPr>
          <w:rFonts w:ascii="Segoe UI" w:hAnsi="Segoe UI" w:cs="Segoe UI"/>
          <w:color w:val="343434"/>
          <w:sz w:val="30"/>
          <w:szCs w:val="30"/>
        </w:rPr>
        <w:t> </w:t>
      </w:r>
      <w:r>
        <w:rPr>
          <w:rStyle w:val="wprm-recipe-ingredient-unit"/>
          <w:rFonts w:ascii="Segoe UI" w:hAnsi="Segoe UI" w:cs="Segoe UI"/>
          <w:color w:val="343434"/>
          <w:sz w:val="30"/>
          <w:szCs w:val="30"/>
        </w:rPr>
        <w:t>cup</w:t>
      </w:r>
      <w:r>
        <w:rPr>
          <w:rFonts w:ascii="Segoe UI" w:hAnsi="Segoe UI" w:cs="Segoe UI"/>
          <w:color w:val="343434"/>
          <w:sz w:val="30"/>
          <w:szCs w:val="30"/>
        </w:rPr>
        <w:t> </w:t>
      </w:r>
      <w:r>
        <w:rPr>
          <w:rStyle w:val="wprm-recipe-ingredient-name"/>
          <w:rFonts w:ascii="Segoe UI" w:hAnsi="Segoe UI" w:cs="Segoe UI"/>
          <w:color w:val="343434"/>
          <w:sz w:val="30"/>
          <w:szCs w:val="30"/>
        </w:rPr>
        <w:t>shredded cheddar cheese</w:t>
      </w:r>
    </w:p>
    <w:p w14:paraId="29941587" w14:textId="0ED5EC25" w:rsidR="006E6DE5" w:rsidRDefault="006E6DE5" w:rsidP="006E6DE5">
      <w:pPr>
        <w:pStyle w:val="wprm-recipe-ingredient"/>
        <w:numPr>
          <w:ilvl w:val="0"/>
          <w:numId w:val="12"/>
        </w:numPr>
        <w:shd w:val="clear" w:color="auto" w:fill="FFFFFF"/>
        <w:spacing w:before="0" w:beforeAutospacing="0" w:after="0" w:afterAutospacing="0" w:line="336" w:lineRule="atLeast"/>
        <w:rPr>
          <w:rFonts w:ascii="Segoe UI" w:hAnsi="Segoe UI" w:cs="Segoe UI"/>
          <w:color w:val="343434"/>
          <w:sz w:val="30"/>
          <w:szCs w:val="30"/>
        </w:rPr>
      </w:pPr>
      <w:r>
        <w:rPr>
          <w:rStyle w:val="wprm-recipe-ingredient-name"/>
          <w:rFonts w:ascii="Segoe UI" w:hAnsi="Segoe UI" w:cs="Segoe UI"/>
          <w:color w:val="343434"/>
          <w:sz w:val="30"/>
          <w:szCs w:val="30"/>
        </w:rPr>
        <w:t>toppings, such as tomatoes, avocado, green onion, jalapeños, etc. (optional)</w:t>
      </w:r>
      <w:r>
        <w:rPr>
          <w:rFonts w:ascii="Segoe UI" w:hAnsi="Segoe UI" w:cs="Segoe UI"/>
          <w:color w:val="343434"/>
          <w:sz w:val="30"/>
          <w:szCs w:val="30"/>
        </w:rPr>
        <w:t> </w:t>
      </w:r>
    </w:p>
    <w:p w14:paraId="136C62B0" w14:textId="0A6EA038" w:rsidR="000B6282" w:rsidRDefault="000A2D0C" w:rsidP="000B6282">
      <w:pPr>
        <w:spacing w:before="100" w:beforeAutospacing="1" w:after="100" w:afterAutospacing="1" w:line="648" w:lineRule="atLeast"/>
        <w:outlineLvl w:val="1"/>
        <w:rPr>
          <w:rFonts w:ascii="Helvetica" w:hAnsi="Helvetica"/>
          <w:b/>
          <w:bCs/>
          <w:sz w:val="54"/>
          <w:szCs w:val="54"/>
        </w:rPr>
      </w:pPr>
      <w:r w:rsidRPr="000A2D0C">
        <w:rPr>
          <w:rFonts w:ascii="Helvetica" w:hAnsi="Helvetica"/>
          <w:b/>
          <w:bCs/>
          <w:sz w:val="54"/>
          <w:szCs w:val="54"/>
        </w:rPr>
        <w:t>Directions</w:t>
      </w:r>
    </w:p>
    <w:p w14:paraId="241DE193" w14:textId="77777777" w:rsidR="006E6DE5" w:rsidRPr="006E6DE5" w:rsidRDefault="006E6DE5" w:rsidP="006E6DE5">
      <w:pPr>
        <w:pStyle w:val="wprm-recipe-instruction"/>
        <w:numPr>
          <w:ilvl w:val="0"/>
          <w:numId w:val="38"/>
        </w:numPr>
        <w:shd w:val="clear" w:color="auto" w:fill="FFFFFF"/>
        <w:spacing w:before="0" w:beforeAutospacing="0" w:after="0" w:afterAutospacing="0" w:line="336" w:lineRule="atLeast"/>
        <w:rPr>
          <w:rFonts w:ascii="Segoe UI" w:hAnsi="Segoe UI" w:cs="Segoe UI"/>
          <w:color w:val="343434"/>
          <w:sz w:val="30"/>
          <w:szCs w:val="30"/>
        </w:rPr>
      </w:pPr>
      <w:r w:rsidRPr="006E6DE5">
        <w:rPr>
          <w:rFonts w:ascii="Segoe UI" w:hAnsi="Segoe UI" w:cs="Segoe UI"/>
          <w:color w:val="343434"/>
          <w:sz w:val="30"/>
          <w:szCs w:val="30"/>
        </w:rPr>
        <w:t>n a large skillet, cook the ground beef over medium heat until fully browned, then drain off any excess grease.</w:t>
      </w:r>
    </w:p>
    <w:p w14:paraId="29637D59" w14:textId="77777777" w:rsidR="006E6DE5" w:rsidRPr="006E6DE5" w:rsidRDefault="006E6DE5" w:rsidP="006E6DE5">
      <w:pPr>
        <w:pStyle w:val="wprm-recipe-instruction"/>
        <w:numPr>
          <w:ilvl w:val="0"/>
          <w:numId w:val="38"/>
        </w:numPr>
        <w:shd w:val="clear" w:color="auto" w:fill="FFFFFF"/>
        <w:spacing w:before="0" w:beforeAutospacing="0" w:after="0" w:afterAutospacing="0" w:line="336" w:lineRule="atLeast"/>
        <w:rPr>
          <w:rFonts w:ascii="Segoe UI" w:hAnsi="Segoe UI" w:cs="Segoe UI"/>
          <w:color w:val="343434"/>
          <w:sz w:val="30"/>
          <w:szCs w:val="30"/>
        </w:rPr>
      </w:pPr>
      <w:r w:rsidRPr="006E6DE5">
        <w:rPr>
          <w:rFonts w:ascii="Segoe UI" w:hAnsi="Segoe UI" w:cs="Segoe UI"/>
          <w:color w:val="343434"/>
          <w:sz w:val="30"/>
          <w:szCs w:val="30"/>
        </w:rPr>
        <w:t xml:space="preserve">Stir in the beef broth, </w:t>
      </w:r>
      <w:r w:rsidRPr="006E6DE5">
        <w:rPr>
          <w:rFonts w:ascii="Segoe UI" w:hAnsi="Segoe UI" w:cs="Segoe UI"/>
          <w:b/>
          <w:bCs/>
          <w:color w:val="343434"/>
          <w:sz w:val="30"/>
          <w:szCs w:val="30"/>
        </w:rPr>
        <w:t>El Picante salsa</w:t>
      </w:r>
      <w:r w:rsidRPr="006E6DE5">
        <w:rPr>
          <w:rFonts w:ascii="Segoe UI" w:hAnsi="Segoe UI" w:cs="Segoe UI"/>
          <w:color w:val="343434"/>
          <w:sz w:val="30"/>
          <w:szCs w:val="30"/>
        </w:rPr>
        <w:t>, drained corn, taco seasoning, and minced onion. Bring the mixture to a boil.</w:t>
      </w:r>
    </w:p>
    <w:p w14:paraId="68CC9AF8" w14:textId="77777777" w:rsidR="006E6DE5" w:rsidRPr="006E6DE5" w:rsidRDefault="006E6DE5" w:rsidP="006E6DE5">
      <w:pPr>
        <w:pStyle w:val="wprm-recipe-instruction"/>
        <w:numPr>
          <w:ilvl w:val="0"/>
          <w:numId w:val="38"/>
        </w:numPr>
        <w:shd w:val="clear" w:color="auto" w:fill="FFFFFF"/>
        <w:spacing w:before="0" w:beforeAutospacing="0" w:after="0" w:afterAutospacing="0" w:line="336" w:lineRule="atLeast"/>
        <w:rPr>
          <w:rFonts w:ascii="Segoe UI" w:hAnsi="Segoe UI" w:cs="Segoe UI"/>
          <w:color w:val="343434"/>
          <w:sz w:val="30"/>
          <w:szCs w:val="30"/>
        </w:rPr>
      </w:pPr>
      <w:r w:rsidRPr="006E6DE5">
        <w:rPr>
          <w:rFonts w:ascii="Segoe UI" w:hAnsi="Segoe UI" w:cs="Segoe UI"/>
          <w:color w:val="343434"/>
          <w:sz w:val="30"/>
          <w:szCs w:val="30"/>
        </w:rPr>
        <w:t>Add the rice and give everything a good stir to combine.</w:t>
      </w:r>
    </w:p>
    <w:p w14:paraId="0C61FB8E" w14:textId="77777777" w:rsidR="006E6DE5" w:rsidRPr="006E6DE5" w:rsidRDefault="006E6DE5" w:rsidP="006E6DE5">
      <w:pPr>
        <w:pStyle w:val="wprm-recipe-instruction"/>
        <w:numPr>
          <w:ilvl w:val="0"/>
          <w:numId w:val="38"/>
        </w:numPr>
        <w:shd w:val="clear" w:color="auto" w:fill="FFFFFF"/>
        <w:spacing w:before="0" w:beforeAutospacing="0" w:after="0" w:afterAutospacing="0" w:line="336" w:lineRule="atLeast"/>
        <w:rPr>
          <w:rFonts w:ascii="Segoe UI" w:hAnsi="Segoe UI" w:cs="Segoe UI"/>
          <w:color w:val="343434"/>
          <w:sz w:val="30"/>
          <w:szCs w:val="30"/>
        </w:rPr>
      </w:pPr>
      <w:r w:rsidRPr="006E6DE5">
        <w:rPr>
          <w:rFonts w:ascii="Segoe UI" w:hAnsi="Segoe UI" w:cs="Segoe UI"/>
          <w:color w:val="343434"/>
          <w:sz w:val="30"/>
          <w:szCs w:val="30"/>
        </w:rPr>
        <w:lastRenderedPageBreak/>
        <w:t>Reduce the heat to low, cover the skillet with a lid, and let it simmer for 8–9 minutes, stirring occasionally to prevent sticking.</w:t>
      </w:r>
    </w:p>
    <w:p w14:paraId="25FC39CC" w14:textId="77777777" w:rsidR="006E6DE5" w:rsidRPr="006E6DE5" w:rsidRDefault="006E6DE5" w:rsidP="006E6DE5">
      <w:pPr>
        <w:pStyle w:val="wprm-recipe-instruction"/>
        <w:numPr>
          <w:ilvl w:val="0"/>
          <w:numId w:val="38"/>
        </w:numPr>
        <w:shd w:val="clear" w:color="auto" w:fill="FFFFFF"/>
        <w:spacing w:before="0" w:beforeAutospacing="0" w:after="0" w:afterAutospacing="0" w:line="336" w:lineRule="atLeast"/>
        <w:rPr>
          <w:rFonts w:ascii="Segoe UI" w:hAnsi="Segoe UI" w:cs="Segoe UI"/>
          <w:color w:val="343434"/>
          <w:sz w:val="30"/>
          <w:szCs w:val="30"/>
        </w:rPr>
      </w:pPr>
      <w:r w:rsidRPr="006E6DE5">
        <w:rPr>
          <w:rFonts w:ascii="Segoe UI" w:hAnsi="Segoe UI" w:cs="Segoe UI"/>
          <w:color w:val="343434"/>
          <w:sz w:val="30"/>
          <w:szCs w:val="30"/>
        </w:rPr>
        <w:t>Once the rice is tender, remove the pan from heat. Sprinkle cheese over the top, cover again, and let it sit until the cheese has melted.</w:t>
      </w:r>
    </w:p>
    <w:p w14:paraId="58421E53" w14:textId="2CD2CC58" w:rsidR="006E6DE5" w:rsidRPr="006E6DE5" w:rsidRDefault="006E6DE5" w:rsidP="006E6DE5">
      <w:pPr>
        <w:pStyle w:val="wprm-recipe-instruction"/>
        <w:numPr>
          <w:ilvl w:val="0"/>
          <w:numId w:val="38"/>
        </w:numPr>
        <w:shd w:val="clear" w:color="auto" w:fill="FFFFFF"/>
        <w:spacing w:before="0" w:beforeAutospacing="0" w:after="0" w:afterAutospacing="0" w:line="336" w:lineRule="atLeast"/>
        <w:rPr>
          <w:rFonts w:ascii="Segoe UI" w:hAnsi="Segoe UI" w:cs="Segoe UI"/>
          <w:color w:val="343434"/>
          <w:sz w:val="30"/>
          <w:szCs w:val="30"/>
        </w:rPr>
      </w:pPr>
      <w:r w:rsidRPr="006E6DE5">
        <w:rPr>
          <w:rFonts w:ascii="Segoe UI" w:hAnsi="Segoe UI" w:cs="Segoe UI"/>
          <w:color w:val="343434"/>
          <w:sz w:val="30"/>
          <w:szCs w:val="30"/>
        </w:rPr>
        <w:t xml:space="preserve">Top with your favorite garnishes—like sour cream, </w:t>
      </w:r>
      <w:r>
        <w:rPr>
          <w:rStyle w:val="wprm-recipe-ingredient-name"/>
          <w:rFonts w:ascii="Segoe UI" w:hAnsi="Segoe UI" w:cs="Segoe UI"/>
          <w:color w:val="343434"/>
          <w:sz w:val="30"/>
          <w:szCs w:val="30"/>
        </w:rPr>
        <w:t>tomatoes, avocado, green onion, jalapeños</w:t>
      </w:r>
      <w:r w:rsidRPr="006E6DE5">
        <w:rPr>
          <w:rFonts w:ascii="Segoe UI" w:hAnsi="Segoe UI" w:cs="Segoe UI"/>
          <w:color w:val="343434"/>
          <w:sz w:val="30"/>
          <w:szCs w:val="30"/>
        </w:rPr>
        <w:t>, or extra salsa—and dig in!</w:t>
      </w:r>
    </w:p>
    <w:p w14:paraId="042BAAB2" w14:textId="77777777" w:rsidR="006E6DE5" w:rsidRDefault="006E6DE5" w:rsidP="006E6DE5">
      <w:pPr>
        <w:pStyle w:val="wprm-recipe-instruction"/>
        <w:shd w:val="clear" w:color="auto" w:fill="FFFFFF"/>
        <w:spacing w:before="0" w:beforeAutospacing="0" w:after="0" w:afterAutospacing="0" w:line="336" w:lineRule="atLeast"/>
        <w:ind w:left="360"/>
        <w:rPr>
          <w:rFonts w:ascii="Segoe UI" w:hAnsi="Segoe UI" w:cs="Segoe UI"/>
          <w:color w:val="343434"/>
          <w:sz w:val="30"/>
          <w:szCs w:val="30"/>
        </w:rPr>
      </w:pPr>
    </w:p>
    <w:p w14:paraId="01046DF3" w14:textId="2F91628B" w:rsidR="00AA197E" w:rsidRPr="003B04E6" w:rsidRDefault="00AA197E" w:rsidP="003B04E6">
      <w:pPr>
        <w:pStyle w:val="wprm-recipe-ingredient"/>
        <w:shd w:val="clear" w:color="auto" w:fill="FFFFFF"/>
        <w:spacing w:before="0" w:beforeAutospacing="0" w:after="0" w:afterAutospacing="0" w:line="360" w:lineRule="atLeast"/>
        <w:ind w:left="360"/>
        <w:jc w:val="center"/>
        <w:rPr>
          <w:rFonts w:ascii="Arial" w:hAnsi="Arial" w:cs="Arial"/>
          <w:color w:val="000000"/>
          <w:sz w:val="27"/>
          <w:szCs w:val="27"/>
        </w:rPr>
      </w:pPr>
      <w:r>
        <w:rPr>
          <w:noProof/>
        </w:rPr>
        <w:drawing>
          <wp:inline distT="0" distB="0" distL="0" distR="0" wp14:anchorId="51306F8A" wp14:editId="3CEE2390">
            <wp:extent cx="1916264" cy="588901"/>
            <wp:effectExtent l="0" t="0" r="1905" b="0"/>
            <wp:docPr id="2057207125" name="Picture 2" descr="A red rectangle with black text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07125" name="Picture 2" descr="A red rectangle with black text and black text&#10;&#10;AI-generated content may be incorrect."/>
                    <pic:cNvPicPr/>
                  </pic:nvPicPr>
                  <pic:blipFill>
                    <a:blip r:embed="rId7"/>
                    <a:stretch>
                      <a:fillRect/>
                    </a:stretch>
                  </pic:blipFill>
                  <pic:spPr>
                    <a:xfrm>
                      <a:off x="0" y="0"/>
                      <a:ext cx="2019163" cy="620524"/>
                    </a:xfrm>
                    <a:prstGeom prst="rect">
                      <a:avLst/>
                    </a:prstGeom>
                  </pic:spPr>
                </pic:pic>
              </a:graphicData>
            </a:graphic>
          </wp:inline>
        </w:drawing>
      </w:r>
    </w:p>
    <w:sectPr w:rsidR="00AA197E" w:rsidRPr="003B04E6"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2E818D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5414C4A"/>
    <w:multiLevelType w:val="multilevel"/>
    <w:tmpl w:val="07F47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E493509"/>
    <w:multiLevelType w:val="multilevel"/>
    <w:tmpl w:val="95D21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B1D59BD"/>
    <w:multiLevelType w:val="multilevel"/>
    <w:tmpl w:val="07DCC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C047CAE"/>
    <w:multiLevelType w:val="multilevel"/>
    <w:tmpl w:val="E3B42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FE2220"/>
    <w:multiLevelType w:val="multilevel"/>
    <w:tmpl w:val="AE8A6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FCA4CEC"/>
    <w:multiLevelType w:val="hybridMultilevel"/>
    <w:tmpl w:val="5A26B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D91B7C"/>
    <w:multiLevelType w:val="multilevel"/>
    <w:tmpl w:val="1E6A4D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A2B7497"/>
    <w:multiLevelType w:val="multilevel"/>
    <w:tmpl w:val="14848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D9F6898"/>
    <w:multiLevelType w:val="hybridMultilevel"/>
    <w:tmpl w:val="A192E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682D8C"/>
    <w:multiLevelType w:val="multilevel"/>
    <w:tmpl w:val="133C2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44D7CD1"/>
    <w:multiLevelType w:val="multilevel"/>
    <w:tmpl w:val="42286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9935667"/>
    <w:multiLevelType w:val="multilevel"/>
    <w:tmpl w:val="E21040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297425A"/>
    <w:multiLevelType w:val="multilevel"/>
    <w:tmpl w:val="59104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FB74D88"/>
    <w:multiLevelType w:val="multilevel"/>
    <w:tmpl w:val="5934A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BAC7255"/>
    <w:multiLevelType w:val="multilevel"/>
    <w:tmpl w:val="13AE57C2"/>
    <w:lvl w:ilvl="0">
      <w:start w:val="1"/>
      <w:numFmt w:val="bullet"/>
      <w:lvlText w:val=""/>
      <w:lvlJc w:val="left"/>
      <w:pPr>
        <w:tabs>
          <w:tab w:val="num" w:pos="0"/>
        </w:tabs>
        <w:ind w:left="0" w:hanging="360"/>
      </w:pPr>
      <w:rPr>
        <w:rFonts w:ascii="Symbol" w:hAnsi="Symbol" w:hint="default"/>
        <w:sz w:val="20"/>
      </w:rPr>
    </w:lvl>
    <w:lvl w:ilvl="1" w:tentative="1">
      <w:start w:val="1"/>
      <w:numFmt w:val="bullet"/>
      <w:lvlText w:val="o"/>
      <w:lvlJc w:val="left"/>
      <w:pPr>
        <w:tabs>
          <w:tab w:val="num" w:pos="720"/>
        </w:tabs>
        <w:ind w:left="720" w:hanging="360"/>
      </w:pPr>
      <w:rPr>
        <w:rFonts w:ascii="Courier New" w:hAnsi="Courier New" w:hint="default"/>
        <w:sz w:val="20"/>
      </w:rPr>
    </w:lvl>
    <w:lvl w:ilvl="2" w:tentative="1">
      <w:start w:val="1"/>
      <w:numFmt w:val="bullet"/>
      <w:lvlText w:val=""/>
      <w:lvlJc w:val="left"/>
      <w:pPr>
        <w:tabs>
          <w:tab w:val="num" w:pos="1440"/>
        </w:tabs>
        <w:ind w:left="1440" w:hanging="360"/>
      </w:pPr>
      <w:rPr>
        <w:rFonts w:ascii="Wingdings" w:hAnsi="Wingdings" w:hint="default"/>
        <w:sz w:val="20"/>
      </w:rPr>
    </w:lvl>
    <w:lvl w:ilvl="3" w:tentative="1">
      <w:start w:val="1"/>
      <w:numFmt w:val="bullet"/>
      <w:lvlText w:val=""/>
      <w:lvlJc w:val="left"/>
      <w:pPr>
        <w:tabs>
          <w:tab w:val="num" w:pos="2160"/>
        </w:tabs>
        <w:ind w:left="2160" w:hanging="360"/>
      </w:pPr>
      <w:rPr>
        <w:rFonts w:ascii="Wingdings" w:hAnsi="Wingdings" w:hint="default"/>
        <w:sz w:val="20"/>
      </w:rPr>
    </w:lvl>
    <w:lvl w:ilvl="4" w:tentative="1">
      <w:start w:val="1"/>
      <w:numFmt w:val="bullet"/>
      <w:lvlText w:val=""/>
      <w:lvlJc w:val="left"/>
      <w:pPr>
        <w:tabs>
          <w:tab w:val="num" w:pos="2880"/>
        </w:tabs>
        <w:ind w:left="2880" w:hanging="360"/>
      </w:pPr>
      <w:rPr>
        <w:rFonts w:ascii="Wingdings" w:hAnsi="Wingdings" w:hint="default"/>
        <w:sz w:val="20"/>
      </w:rPr>
    </w:lvl>
    <w:lvl w:ilvl="5" w:tentative="1">
      <w:start w:val="1"/>
      <w:numFmt w:val="bullet"/>
      <w:lvlText w:val=""/>
      <w:lvlJc w:val="left"/>
      <w:pPr>
        <w:tabs>
          <w:tab w:val="num" w:pos="3600"/>
        </w:tabs>
        <w:ind w:left="3600" w:hanging="360"/>
      </w:pPr>
      <w:rPr>
        <w:rFonts w:ascii="Wingdings" w:hAnsi="Wingdings" w:hint="default"/>
        <w:sz w:val="20"/>
      </w:rPr>
    </w:lvl>
    <w:lvl w:ilvl="6" w:tentative="1">
      <w:start w:val="1"/>
      <w:numFmt w:val="bullet"/>
      <w:lvlText w:val=""/>
      <w:lvlJc w:val="left"/>
      <w:pPr>
        <w:tabs>
          <w:tab w:val="num" w:pos="4320"/>
        </w:tabs>
        <w:ind w:left="4320" w:hanging="360"/>
      </w:pPr>
      <w:rPr>
        <w:rFonts w:ascii="Wingdings" w:hAnsi="Wingdings" w:hint="default"/>
        <w:sz w:val="20"/>
      </w:rPr>
    </w:lvl>
    <w:lvl w:ilvl="7" w:tentative="1">
      <w:start w:val="1"/>
      <w:numFmt w:val="bullet"/>
      <w:lvlText w:val=""/>
      <w:lvlJc w:val="left"/>
      <w:pPr>
        <w:tabs>
          <w:tab w:val="num" w:pos="5040"/>
        </w:tabs>
        <w:ind w:left="5040" w:hanging="360"/>
      </w:pPr>
      <w:rPr>
        <w:rFonts w:ascii="Wingdings" w:hAnsi="Wingdings" w:hint="default"/>
        <w:sz w:val="20"/>
      </w:rPr>
    </w:lvl>
    <w:lvl w:ilvl="8" w:tentative="1">
      <w:start w:val="1"/>
      <w:numFmt w:val="bullet"/>
      <w:lvlText w:val=""/>
      <w:lvlJc w:val="left"/>
      <w:pPr>
        <w:tabs>
          <w:tab w:val="num" w:pos="5760"/>
        </w:tabs>
        <w:ind w:left="5760" w:hanging="360"/>
      </w:pPr>
      <w:rPr>
        <w:rFonts w:ascii="Wingdings" w:hAnsi="Wingdings" w:hint="default"/>
        <w:sz w:val="20"/>
      </w:rPr>
    </w:lvl>
  </w:abstractNum>
  <w:abstractNum w:abstractNumId="24" w15:restartNumberingAfterBreak="0">
    <w:nsid w:val="71732168"/>
    <w:multiLevelType w:val="multilevel"/>
    <w:tmpl w:val="93468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83B31B5"/>
    <w:multiLevelType w:val="multilevel"/>
    <w:tmpl w:val="4926C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F98460A"/>
    <w:multiLevelType w:val="multilevel"/>
    <w:tmpl w:val="7D744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349018007">
    <w:abstractNumId w:val="8"/>
  </w:num>
  <w:num w:numId="2" w16cid:durableId="64454215">
    <w:abstractNumId w:val="6"/>
  </w:num>
  <w:num w:numId="3" w16cid:durableId="70739503">
    <w:abstractNumId w:val="5"/>
  </w:num>
  <w:num w:numId="4" w16cid:durableId="1997487337">
    <w:abstractNumId w:val="4"/>
  </w:num>
  <w:num w:numId="5" w16cid:durableId="1674913388">
    <w:abstractNumId w:val="7"/>
  </w:num>
  <w:num w:numId="6" w16cid:durableId="885948085">
    <w:abstractNumId w:val="3"/>
  </w:num>
  <w:num w:numId="7" w16cid:durableId="362172941">
    <w:abstractNumId w:val="2"/>
  </w:num>
  <w:num w:numId="8" w16cid:durableId="424689419">
    <w:abstractNumId w:val="1"/>
  </w:num>
  <w:num w:numId="9" w16cid:durableId="135220738">
    <w:abstractNumId w:val="0"/>
  </w:num>
  <w:num w:numId="10" w16cid:durableId="1840804571">
    <w:abstractNumId w:val="9"/>
  </w:num>
  <w:num w:numId="11" w16cid:durableId="27142277">
    <w:abstractNumId w:val="14"/>
  </w:num>
  <w:num w:numId="12" w16cid:durableId="923949524">
    <w:abstractNumId w:val="24"/>
  </w:num>
  <w:num w:numId="13" w16cid:durableId="224338310">
    <w:abstractNumId w:val="20"/>
  </w:num>
  <w:num w:numId="14" w16cid:durableId="90517865">
    <w:abstractNumId w:val="25"/>
  </w:num>
  <w:num w:numId="15" w16cid:durableId="487480921">
    <w:abstractNumId w:val="23"/>
  </w:num>
  <w:num w:numId="16" w16cid:durableId="1772503254">
    <w:abstractNumId w:val="15"/>
  </w:num>
  <w:num w:numId="17" w16cid:durableId="249318562">
    <w:abstractNumId w:val="17"/>
  </w:num>
  <w:num w:numId="18" w16cid:durableId="1775251473">
    <w:abstractNumId w:val="16"/>
  </w:num>
  <w:num w:numId="19" w16cid:durableId="1937980355">
    <w:abstractNumId w:val="26"/>
    <w:lvlOverride w:ilvl="0">
      <w:lvl w:ilvl="0">
        <w:numFmt w:val="decimal"/>
        <w:lvlText w:val="%1."/>
        <w:lvlJc w:val="left"/>
      </w:lvl>
    </w:lvlOverride>
  </w:num>
  <w:num w:numId="20" w16cid:durableId="1665934709">
    <w:abstractNumId w:val="26"/>
    <w:lvlOverride w:ilvl="0">
      <w:lvl w:ilvl="0">
        <w:numFmt w:val="decimal"/>
        <w:lvlText w:val="%1."/>
        <w:lvlJc w:val="left"/>
      </w:lvl>
    </w:lvlOverride>
  </w:num>
  <w:num w:numId="21" w16cid:durableId="80297583">
    <w:abstractNumId w:val="26"/>
    <w:lvlOverride w:ilvl="0">
      <w:lvl w:ilvl="0">
        <w:numFmt w:val="decimal"/>
        <w:lvlText w:val="%1."/>
        <w:lvlJc w:val="left"/>
      </w:lvl>
    </w:lvlOverride>
  </w:num>
  <w:num w:numId="22" w16cid:durableId="1635868998">
    <w:abstractNumId w:val="26"/>
    <w:lvlOverride w:ilvl="0">
      <w:lvl w:ilvl="0">
        <w:numFmt w:val="decimal"/>
        <w:lvlText w:val="%1."/>
        <w:lvlJc w:val="left"/>
      </w:lvl>
    </w:lvlOverride>
  </w:num>
  <w:num w:numId="23" w16cid:durableId="186992843">
    <w:abstractNumId w:val="26"/>
    <w:lvlOverride w:ilvl="0">
      <w:lvl w:ilvl="0">
        <w:numFmt w:val="decimal"/>
        <w:lvlText w:val="%1."/>
        <w:lvlJc w:val="left"/>
      </w:lvl>
    </w:lvlOverride>
  </w:num>
  <w:num w:numId="24" w16cid:durableId="1368414438">
    <w:abstractNumId w:val="10"/>
  </w:num>
  <w:num w:numId="25" w16cid:durableId="77210970">
    <w:abstractNumId w:val="13"/>
  </w:num>
  <w:num w:numId="26" w16cid:durableId="1259481095">
    <w:abstractNumId w:val="18"/>
    <w:lvlOverride w:ilvl="0">
      <w:lvl w:ilvl="0">
        <w:numFmt w:val="decimal"/>
        <w:lvlText w:val="%1."/>
        <w:lvlJc w:val="left"/>
      </w:lvl>
    </w:lvlOverride>
  </w:num>
  <w:num w:numId="27" w16cid:durableId="1354460589">
    <w:abstractNumId w:val="18"/>
    <w:lvlOverride w:ilvl="0">
      <w:lvl w:ilvl="0">
        <w:numFmt w:val="decimal"/>
        <w:lvlText w:val="%1."/>
        <w:lvlJc w:val="left"/>
      </w:lvl>
    </w:lvlOverride>
  </w:num>
  <w:num w:numId="28" w16cid:durableId="1644651930">
    <w:abstractNumId w:val="18"/>
    <w:lvlOverride w:ilvl="0">
      <w:lvl w:ilvl="0">
        <w:numFmt w:val="decimal"/>
        <w:lvlText w:val="%1."/>
        <w:lvlJc w:val="left"/>
      </w:lvl>
    </w:lvlOverride>
  </w:num>
  <w:num w:numId="29" w16cid:durableId="623930095">
    <w:abstractNumId w:val="18"/>
    <w:lvlOverride w:ilvl="0">
      <w:lvl w:ilvl="0">
        <w:numFmt w:val="decimal"/>
        <w:lvlText w:val="%1."/>
        <w:lvlJc w:val="left"/>
      </w:lvl>
    </w:lvlOverride>
  </w:num>
  <w:num w:numId="30" w16cid:durableId="1521970438">
    <w:abstractNumId w:val="12"/>
  </w:num>
  <w:num w:numId="31" w16cid:durableId="1572161030">
    <w:abstractNumId w:val="21"/>
    <w:lvlOverride w:ilvl="0">
      <w:lvl w:ilvl="0">
        <w:numFmt w:val="decimal"/>
        <w:lvlText w:val="%1."/>
        <w:lvlJc w:val="left"/>
      </w:lvl>
    </w:lvlOverride>
  </w:num>
  <w:num w:numId="32" w16cid:durableId="1069887345">
    <w:abstractNumId w:val="21"/>
    <w:lvlOverride w:ilvl="0">
      <w:lvl w:ilvl="0">
        <w:numFmt w:val="decimal"/>
        <w:lvlText w:val="%1."/>
        <w:lvlJc w:val="left"/>
      </w:lvl>
    </w:lvlOverride>
  </w:num>
  <w:num w:numId="33" w16cid:durableId="436413355">
    <w:abstractNumId w:val="21"/>
    <w:lvlOverride w:ilvl="0">
      <w:lvl w:ilvl="0">
        <w:numFmt w:val="decimal"/>
        <w:lvlText w:val="%1."/>
        <w:lvlJc w:val="left"/>
      </w:lvl>
    </w:lvlOverride>
  </w:num>
  <w:num w:numId="34" w16cid:durableId="767503537">
    <w:abstractNumId w:val="21"/>
    <w:lvlOverride w:ilvl="0">
      <w:lvl w:ilvl="0">
        <w:numFmt w:val="decimal"/>
        <w:lvlText w:val="%1."/>
        <w:lvlJc w:val="left"/>
      </w:lvl>
    </w:lvlOverride>
  </w:num>
  <w:num w:numId="35" w16cid:durableId="433673377">
    <w:abstractNumId w:val="21"/>
    <w:lvlOverride w:ilvl="0">
      <w:lvl w:ilvl="0">
        <w:numFmt w:val="decimal"/>
        <w:lvlText w:val="%1."/>
        <w:lvlJc w:val="left"/>
      </w:lvl>
    </w:lvlOverride>
  </w:num>
  <w:num w:numId="36" w16cid:durableId="1915315083">
    <w:abstractNumId w:val="11"/>
  </w:num>
  <w:num w:numId="37" w16cid:durableId="1149520454">
    <w:abstractNumId w:val="22"/>
  </w:num>
  <w:num w:numId="38" w16cid:durableId="102806611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2313F"/>
    <w:rsid w:val="000338BE"/>
    <w:rsid w:val="00034616"/>
    <w:rsid w:val="0006063C"/>
    <w:rsid w:val="000675D6"/>
    <w:rsid w:val="000960A6"/>
    <w:rsid w:val="000A2D0C"/>
    <w:rsid w:val="000B1E22"/>
    <w:rsid w:val="000B6282"/>
    <w:rsid w:val="000D1EBB"/>
    <w:rsid w:val="0013207C"/>
    <w:rsid w:val="001436B4"/>
    <w:rsid w:val="0015074B"/>
    <w:rsid w:val="001527E6"/>
    <w:rsid w:val="00183AA3"/>
    <w:rsid w:val="00184878"/>
    <w:rsid w:val="001A03EF"/>
    <w:rsid w:val="001C1C3B"/>
    <w:rsid w:val="00223F76"/>
    <w:rsid w:val="00226A0D"/>
    <w:rsid w:val="00245B81"/>
    <w:rsid w:val="002558BA"/>
    <w:rsid w:val="00261BD5"/>
    <w:rsid w:val="00276472"/>
    <w:rsid w:val="0029639D"/>
    <w:rsid w:val="002B00CA"/>
    <w:rsid w:val="002C795B"/>
    <w:rsid w:val="00326F90"/>
    <w:rsid w:val="003517EA"/>
    <w:rsid w:val="003739A0"/>
    <w:rsid w:val="00376577"/>
    <w:rsid w:val="00377C89"/>
    <w:rsid w:val="00383AF1"/>
    <w:rsid w:val="003B04E6"/>
    <w:rsid w:val="00426754"/>
    <w:rsid w:val="0045636C"/>
    <w:rsid w:val="00497B9B"/>
    <w:rsid w:val="004B69C8"/>
    <w:rsid w:val="004D5B37"/>
    <w:rsid w:val="00520D75"/>
    <w:rsid w:val="00520F27"/>
    <w:rsid w:val="00571E5E"/>
    <w:rsid w:val="00587EF4"/>
    <w:rsid w:val="00613045"/>
    <w:rsid w:val="00616F89"/>
    <w:rsid w:val="00642D07"/>
    <w:rsid w:val="006C176D"/>
    <w:rsid w:val="006E6DE5"/>
    <w:rsid w:val="006F1DE5"/>
    <w:rsid w:val="0073284E"/>
    <w:rsid w:val="00760B38"/>
    <w:rsid w:val="007C7BA6"/>
    <w:rsid w:val="007D59C6"/>
    <w:rsid w:val="007E5B7E"/>
    <w:rsid w:val="00811432"/>
    <w:rsid w:val="00856EE7"/>
    <w:rsid w:val="00870561"/>
    <w:rsid w:val="00872BBF"/>
    <w:rsid w:val="008774FA"/>
    <w:rsid w:val="00893685"/>
    <w:rsid w:val="008C0170"/>
    <w:rsid w:val="008C221A"/>
    <w:rsid w:val="008F02CC"/>
    <w:rsid w:val="00902F93"/>
    <w:rsid w:val="00923DBB"/>
    <w:rsid w:val="00924069"/>
    <w:rsid w:val="009240AD"/>
    <w:rsid w:val="00993AA6"/>
    <w:rsid w:val="009C72F7"/>
    <w:rsid w:val="009F3767"/>
    <w:rsid w:val="00A23633"/>
    <w:rsid w:val="00A239A4"/>
    <w:rsid w:val="00A772D4"/>
    <w:rsid w:val="00A82623"/>
    <w:rsid w:val="00AA197E"/>
    <w:rsid w:val="00AA1D8D"/>
    <w:rsid w:val="00AF5C7F"/>
    <w:rsid w:val="00B05813"/>
    <w:rsid w:val="00B07C3A"/>
    <w:rsid w:val="00B14A9E"/>
    <w:rsid w:val="00B204BD"/>
    <w:rsid w:val="00B22702"/>
    <w:rsid w:val="00B47730"/>
    <w:rsid w:val="00B479CF"/>
    <w:rsid w:val="00B70D79"/>
    <w:rsid w:val="00B81B15"/>
    <w:rsid w:val="00B93D9B"/>
    <w:rsid w:val="00BF4389"/>
    <w:rsid w:val="00C06113"/>
    <w:rsid w:val="00C16B64"/>
    <w:rsid w:val="00C57ECC"/>
    <w:rsid w:val="00C92F2A"/>
    <w:rsid w:val="00CA7009"/>
    <w:rsid w:val="00CB0664"/>
    <w:rsid w:val="00CD11C6"/>
    <w:rsid w:val="00D4627E"/>
    <w:rsid w:val="00D943C8"/>
    <w:rsid w:val="00DB4046"/>
    <w:rsid w:val="00E24EA5"/>
    <w:rsid w:val="00E25013"/>
    <w:rsid w:val="00E66D03"/>
    <w:rsid w:val="00E927D4"/>
    <w:rsid w:val="00ED0785"/>
    <w:rsid w:val="00ED7058"/>
    <w:rsid w:val="00F459D8"/>
    <w:rsid w:val="00F941F8"/>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07FC86E"/>
  <w14:defaultImageDpi w14:val="300"/>
  <w15:docId w15:val="{9AB13A0C-FC6B-0545-9FD0-D478AA3DA9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2D0C"/>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FC693F"/>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line="276" w:lineRule="auto"/>
      <w:outlineLvl w:val="2"/>
    </w:pPr>
    <w:rPr>
      <w:rFonts w:asciiTheme="majorHAnsi" w:eastAsiaTheme="majorEastAsia" w:hAnsiTheme="majorHAnsi" w:cstheme="majorBidi"/>
      <w:b/>
      <w:bCs/>
      <w:color w:val="4F81BD" w:themeColor="accent1"/>
      <w:sz w:val="22"/>
      <w:szCs w:val="22"/>
    </w:rPr>
  </w:style>
  <w:style w:type="paragraph" w:styleId="Heading4">
    <w:name w:val="heading 4"/>
    <w:basedOn w:val="Normal"/>
    <w:next w:val="Normal"/>
    <w:link w:val="Heading4Char"/>
    <w:uiPriority w:val="9"/>
    <w:semiHidden/>
    <w:unhideWhenUsed/>
    <w:qFormat/>
    <w:rsid w:val="00FC693F"/>
    <w:pPr>
      <w:keepNext/>
      <w:keepLines/>
      <w:spacing w:before="200" w:line="276" w:lineRule="auto"/>
      <w:outlineLvl w:val="3"/>
    </w:pPr>
    <w:rPr>
      <w:rFonts w:asciiTheme="majorHAnsi" w:eastAsiaTheme="majorEastAsia" w:hAnsiTheme="majorHAnsi" w:cstheme="majorBidi"/>
      <w:b/>
      <w:bCs/>
      <w:i/>
      <w:iCs/>
      <w:color w:val="4F81BD" w:themeColor="accent1"/>
      <w:sz w:val="22"/>
      <w:szCs w:val="22"/>
    </w:rPr>
  </w:style>
  <w:style w:type="paragraph" w:styleId="Heading5">
    <w:name w:val="heading 5"/>
    <w:basedOn w:val="Normal"/>
    <w:next w:val="Normal"/>
    <w:link w:val="Heading5Char"/>
    <w:uiPriority w:val="9"/>
    <w:semiHidden/>
    <w:unhideWhenUsed/>
    <w:qFormat/>
    <w:rsid w:val="00FC693F"/>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pPr>
    <w:rPr>
      <w:rFonts w:asciiTheme="minorHAnsi" w:eastAsiaTheme="minorEastAsia" w:hAnsiTheme="minorHAnsi" w:cstheme="minorBidi"/>
      <w:sz w:val="22"/>
      <w:szCs w:val="22"/>
    </w:r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pPr>
    <w:rPr>
      <w:rFonts w:asciiTheme="minorHAnsi" w:eastAsiaTheme="minorEastAsia" w:hAnsiTheme="minorHAnsi" w:cstheme="minorBidi"/>
      <w:sz w:val="22"/>
      <w:szCs w:val="22"/>
    </w:r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spacing w:after="200" w:line="276" w:lineRule="auto"/>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spacing w:after="200" w:line="276" w:lineRule="auto"/>
      <w:ind w:left="720"/>
      <w:contextualSpacing/>
    </w:pPr>
    <w:rPr>
      <w:rFonts w:asciiTheme="minorHAnsi" w:eastAsiaTheme="minorEastAsia" w:hAnsiTheme="minorHAnsi" w:cstheme="minorBidi"/>
      <w:sz w:val="22"/>
      <w:szCs w:val="22"/>
    </w:rPr>
  </w:style>
  <w:style w:type="paragraph" w:styleId="BodyText">
    <w:name w:val="Body Text"/>
    <w:basedOn w:val="Normal"/>
    <w:link w:val="BodyTextChar"/>
    <w:uiPriority w:val="99"/>
    <w:unhideWhenUsed/>
    <w:rsid w:val="00AA1D8D"/>
    <w:pPr>
      <w:spacing w:after="120" w:line="276" w:lineRule="auto"/>
    </w:pPr>
    <w:rPr>
      <w:rFonts w:asciiTheme="minorHAnsi" w:eastAsiaTheme="minorEastAsia" w:hAnsiTheme="minorHAnsi" w:cstheme="minorBidi"/>
      <w:sz w:val="22"/>
      <w:szCs w:val="22"/>
    </w:r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rPr>
      <w:rFonts w:asciiTheme="minorHAnsi" w:eastAsiaTheme="minorEastAsia" w:hAnsiTheme="minorHAnsi" w:cstheme="minorBidi"/>
      <w:sz w:val="22"/>
      <w:szCs w:val="22"/>
    </w:r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line="276" w:lineRule="auto"/>
    </w:pPr>
    <w:rPr>
      <w:rFonts w:asciiTheme="minorHAnsi" w:eastAsiaTheme="minorEastAsia" w:hAnsiTheme="minorHAnsi" w:cstheme="minorBidi"/>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spacing w:after="200" w:line="276" w:lineRule="auto"/>
      <w:ind w:left="360" w:hanging="360"/>
      <w:contextualSpacing/>
    </w:pPr>
    <w:rPr>
      <w:rFonts w:asciiTheme="minorHAnsi" w:eastAsiaTheme="minorEastAsia" w:hAnsiTheme="minorHAnsi" w:cstheme="minorBidi"/>
      <w:sz w:val="22"/>
      <w:szCs w:val="22"/>
    </w:rPr>
  </w:style>
  <w:style w:type="paragraph" w:styleId="List2">
    <w:name w:val="List 2"/>
    <w:basedOn w:val="Normal"/>
    <w:uiPriority w:val="99"/>
    <w:unhideWhenUsed/>
    <w:rsid w:val="00326F90"/>
    <w:pPr>
      <w:spacing w:after="200" w:line="276" w:lineRule="auto"/>
      <w:ind w:left="720" w:hanging="360"/>
      <w:contextualSpacing/>
    </w:pPr>
    <w:rPr>
      <w:rFonts w:asciiTheme="minorHAnsi" w:eastAsiaTheme="minorEastAsia" w:hAnsiTheme="minorHAnsi" w:cstheme="minorBidi"/>
      <w:sz w:val="22"/>
      <w:szCs w:val="22"/>
    </w:rPr>
  </w:style>
  <w:style w:type="paragraph" w:styleId="List3">
    <w:name w:val="List 3"/>
    <w:basedOn w:val="Normal"/>
    <w:uiPriority w:val="99"/>
    <w:unhideWhenUsed/>
    <w:rsid w:val="00326F90"/>
    <w:pPr>
      <w:spacing w:after="200" w:line="276" w:lineRule="auto"/>
      <w:ind w:left="1080" w:hanging="360"/>
      <w:contextualSpacing/>
    </w:pPr>
    <w:rPr>
      <w:rFonts w:asciiTheme="minorHAnsi" w:eastAsiaTheme="minorEastAsia" w:hAnsiTheme="minorHAnsi" w:cstheme="minorBidi"/>
      <w:sz w:val="22"/>
      <w:szCs w:val="22"/>
    </w:rPr>
  </w:style>
  <w:style w:type="paragraph" w:styleId="ListBullet">
    <w:name w:val="List Bullet"/>
    <w:basedOn w:val="Normal"/>
    <w:uiPriority w:val="99"/>
    <w:unhideWhenUsed/>
    <w:rsid w:val="00326F90"/>
    <w:pPr>
      <w:numPr>
        <w:numId w:val="1"/>
      </w:numPr>
      <w:spacing w:after="200" w:line="276" w:lineRule="auto"/>
      <w:contextualSpacing/>
    </w:pPr>
    <w:rPr>
      <w:rFonts w:asciiTheme="minorHAnsi" w:eastAsiaTheme="minorEastAsia" w:hAnsiTheme="minorHAnsi" w:cstheme="minorBidi"/>
      <w:sz w:val="22"/>
      <w:szCs w:val="22"/>
    </w:rPr>
  </w:style>
  <w:style w:type="paragraph" w:styleId="ListBullet2">
    <w:name w:val="List Bullet 2"/>
    <w:basedOn w:val="Normal"/>
    <w:uiPriority w:val="99"/>
    <w:unhideWhenUsed/>
    <w:rsid w:val="00326F90"/>
    <w:pPr>
      <w:numPr>
        <w:numId w:val="2"/>
      </w:numPr>
      <w:spacing w:after="200" w:line="276" w:lineRule="auto"/>
      <w:contextualSpacing/>
    </w:pPr>
    <w:rPr>
      <w:rFonts w:asciiTheme="minorHAnsi" w:eastAsiaTheme="minorEastAsia" w:hAnsiTheme="minorHAnsi" w:cstheme="minorBidi"/>
      <w:sz w:val="22"/>
      <w:szCs w:val="22"/>
    </w:rPr>
  </w:style>
  <w:style w:type="paragraph" w:styleId="ListBullet3">
    <w:name w:val="List Bullet 3"/>
    <w:basedOn w:val="Normal"/>
    <w:uiPriority w:val="99"/>
    <w:unhideWhenUsed/>
    <w:rsid w:val="00326F90"/>
    <w:pPr>
      <w:numPr>
        <w:numId w:val="3"/>
      </w:numPr>
      <w:spacing w:after="200" w:line="276" w:lineRule="auto"/>
      <w:contextualSpacing/>
    </w:pPr>
    <w:rPr>
      <w:rFonts w:asciiTheme="minorHAnsi" w:eastAsiaTheme="minorEastAsia" w:hAnsiTheme="minorHAnsi" w:cstheme="minorBidi"/>
      <w:sz w:val="22"/>
      <w:szCs w:val="22"/>
    </w:rPr>
  </w:style>
  <w:style w:type="paragraph" w:styleId="ListNumber">
    <w:name w:val="List Number"/>
    <w:basedOn w:val="Normal"/>
    <w:uiPriority w:val="99"/>
    <w:unhideWhenUsed/>
    <w:rsid w:val="00326F90"/>
    <w:pPr>
      <w:numPr>
        <w:numId w:val="5"/>
      </w:numPr>
      <w:spacing w:after="200" w:line="276" w:lineRule="auto"/>
      <w:contextualSpacing/>
    </w:pPr>
    <w:rPr>
      <w:rFonts w:asciiTheme="minorHAnsi" w:eastAsiaTheme="minorEastAsia" w:hAnsiTheme="minorHAnsi" w:cstheme="minorBidi"/>
      <w:sz w:val="22"/>
      <w:szCs w:val="22"/>
    </w:rPr>
  </w:style>
  <w:style w:type="paragraph" w:styleId="ListNumber2">
    <w:name w:val="List Number 2"/>
    <w:basedOn w:val="Normal"/>
    <w:uiPriority w:val="99"/>
    <w:unhideWhenUsed/>
    <w:rsid w:val="0029639D"/>
    <w:pPr>
      <w:numPr>
        <w:numId w:val="6"/>
      </w:numPr>
      <w:spacing w:after="200" w:line="276" w:lineRule="auto"/>
      <w:contextualSpacing/>
    </w:pPr>
    <w:rPr>
      <w:rFonts w:asciiTheme="minorHAnsi" w:eastAsiaTheme="minorEastAsia" w:hAnsiTheme="minorHAnsi" w:cstheme="minorBidi"/>
      <w:sz w:val="22"/>
      <w:szCs w:val="22"/>
    </w:rPr>
  </w:style>
  <w:style w:type="paragraph" w:styleId="ListNumber3">
    <w:name w:val="List Number 3"/>
    <w:basedOn w:val="Normal"/>
    <w:uiPriority w:val="99"/>
    <w:unhideWhenUsed/>
    <w:rsid w:val="0029639D"/>
    <w:pPr>
      <w:numPr>
        <w:numId w:val="7"/>
      </w:numPr>
      <w:spacing w:after="200" w:line="276" w:lineRule="auto"/>
      <w:contextualSpacing/>
    </w:pPr>
    <w:rPr>
      <w:rFonts w:asciiTheme="minorHAnsi" w:eastAsiaTheme="minorEastAsia" w:hAnsiTheme="minorHAnsi" w:cstheme="minorBidi"/>
      <w:sz w:val="22"/>
      <w:szCs w:val="22"/>
    </w:rPr>
  </w:style>
  <w:style w:type="paragraph" w:styleId="ListContinue">
    <w:name w:val="List Continue"/>
    <w:basedOn w:val="Normal"/>
    <w:uiPriority w:val="99"/>
    <w:unhideWhenUsed/>
    <w:rsid w:val="0029639D"/>
    <w:pPr>
      <w:spacing w:after="120" w:line="276" w:lineRule="auto"/>
      <w:ind w:left="360"/>
      <w:contextualSpacing/>
    </w:pPr>
    <w:rPr>
      <w:rFonts w:asciiTheme="minorHAnsi" w:eastAsiaTheme="minorEastAsia" w:hAnsiTheme="minorHAnsi" w:cstheme="minorBidi"/>
      <w:sz w:val="22"/>
      <w:szCs w:val="22"/>
    </w:rPr>
  </w:style>
  <w:style w:type="paragraph" w:styleId="ListContinue2">
    <w:name w:val="List Continue 2"/>
    <w:basedOn w:val="Normal"/>
    <w:uiPriority w:val="99"/>
    <w:unhideWhenUsed/>
    <w:rsid w:val="0029639D"/>
    <w:pPr>
      <w:spacing w:after="120" w:line="276" w:lineRule="auto"/>
      <w:ind w:left="720"/>
      <w:contextualSpacing/>
    </w:pPr>
    <w:rPr>
      <w:rFonts w:asciiTheme="minorHAnsi" w:eastAsiaTheme="minorEastAsia" w:hAnsiTheme="minorHAnsi" w:cstheme="minorBidi"/>
      <w:sz w:val="22"/>
      <w:szCs w:val="22"/>
    </w:rPr>
  </w:style>
  <w:style w:type="paragraph" w:styleId="ListContinue3">
    <w:name w:val="List Continue 3"/>
    <w:basedOn w:val="Normal"/>
    <w:uiPriority w:val="99"/>
    <w:unhideWhenUsed/>
    <w:rsid w:val="0029639D"/>
    <w:pPr>
      <w:spacing w:after="120" w:line="276" w:lineRule="auto"/>
      <w:ind w:left="1080"/>
      <w:contextualSpacing/>
    </w:pPr>
    <w:rPr>
      <w:rFonts w:asciiTheme="minorHAnsi" w:eastAsiaTheme="minorEastAsia" w:hAnsiTheme="minorHAnsi" w:cstheme="minorBidi"/>
      <w:sz w:val="22"/>
      <w:szCs w:val="22"/>
    </w:r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pPr>
      <w:spacing w:after="200" w:line="276" w:lineRule="auto"/>
    </w:pPr>
    <w:rPr>
      <w:rFonts w:asciiTheme="minorHAnsi" w:eastAsiaTheme="minorEastAsia" w:hAnsiTheme="minorHAnsi" w:cstheme="minorBidi"/>
      <w:i/>
      <w:iCs/>
      <w:color w:val="000000" w:themeColor="text1"/>
      <w:sz w:val="22"/>
      <w:szCs w:val="22"/>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line="276" w:lineRule="auto"/>
      <w:ind w:left="936" w:right="936"/>
    </w:pPr>
    <w:rPr>
      <w:rFonts w:asciiTheme="minorHAnsi" w:eastAsiaTheme="minorEastAsia" w:hAnsiTheme="minorHAnsi" w:cstheme="minorBidi"/>
      <w:b/>
      <w:bCs/>
      <w:i/>
      <w:iCs/>
      <w:color w:val="4F81BD" w:themeColor="accent1"/>
      <w:sz w:val="22"/>
      <w:szCs w:val="22"/>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2B00CA"/>
    <w:rPr>
      <w:color w:val="0000FF" w:themeColor="hyperlink"/>
      <w:u w:val="single"/>
    </w:rPr>
  </w:style>
  <w:style w:type="character" w:styleId="UnresolvedMention">
    <w:name w:val="Unresolved Mention"/>
    <w:basedOn w:val="DefaultParagraphFont"/>
    <w:uiPriority w:val="99"/>
    <w:semiHidden/>
    <w:unhideWhenUsed/>
    <w:rsid w:val="002B00CA"/>
    <w:rPr>
      <w:color w:val="605E5C"/>
      <w:shd w:val="clear" w:color="auto" w:fill="E1DFDD"/>
    </w:rPr>
  </w:style>
  <w:style w:type="character" w:styleId="HTMLCode">
    <w:name w:val="HTML Code"/>
    <w:basedOn w:val="DefaultParagraphFont"/>
    <w:uiPriority w:val="99"/>
    <w:semiHidden/>
    <w:unhideWhenUsed/>
    <w:rsid w:val="003739A0"/>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AF5C7F"/>
    <w:rPr>
      <w:color w:val="800080" w:themeColor="followedHyperlink"/>
      <w:u w:val="single"/>
    </w:rPr>
  </w:style>
  <w:style w:type="paragraph" w:styleId="NormalWeb">
    <w:name w:val="Normal (Web)"/>
    <w:basedOn w:val="Normal"/>
    <w:uiPriority w:val="99"/>
    <w:unhideWhenUsed/>
    <w:rsid w:val="000A2D0C"/>
    <w:pPr>
      <w:spacing w:before="100" w:beforeAutospacing="1" w:after="100" w:afterAutospacing="1"/>
    </w:pPr>
  </w:style>
  <w:style w:type="paragraph" w:customStyle="1" w:styleId="comp">
    <w:name w:val="comp"/>
    <w:basedOn w:val="Normal"/>
    <w:rsid w:val="000A2D0C"/>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0A2D0C"/>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0A2D0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0A2D0C"/>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0A2D0C"/>
    <w:rPr>
      <w:rFonts w:ascii="Arial" w:eastAsia="Times New Roman" w:hAnsi="Arial" w:cs="Arial"/>
      <w:vanish/>
      <w:sz w:val="16"/>
      <w:szCs w:val="16"/>
    </w:rPr>
  </w:style>
  <w:style w:type="paragraph" w:customStyle="1" w:styleId="wprm-recipe-ingredient">
    <w:name w:val="wprm-recipe-ingredient"/>
    <w:basedOn w:val="Normal"/>
    <w:rsid w:val="000B6282"/>
    <w:pPr>
      <w:spacing w:before="100" w:beforeAutospacing="1" w:after="100" w:afterAutospacing="1"/>
    </w:pPr>
  </w:style>
  <w:style w:type="character" w:customStyle="1" w:styleId="wprm-recipe-ingredient-amount">
    <w:name w:val="wprm-recipe-ingredient-amount"/>
    <w:basedOn w:val="DefaultParagraphFont"/>
    <w:rsid w:val="000B6282"/>
  </w:style>
  <w:style w:type="character" w:customStyle="1" w:styleId="wprm-recipe-ingredient-name">
    <w:name w:val="wprm-recipe-ingredient-name"/>
    <w:basedOn w:val="DefaultParagraphFont"/>
    <w:rsid w:val="000B6282"/>
  </w:style>
  <w:style w:type="character" w:customStyle="1" w:styleId="wprm-recipe-ingredient-unit">
    <w:name w:val="wprm-recipe-ingredient-unit"/>
    <w:basedOn w:val="DefaultParagraphFont"/>
    <w:rsid w:val="000B6282"/>
  </w:style>
  <w:style w:type="character" w:customStyle="1" w:styleId="wprm-recipe-ingredient-notes">
    <w:name w:val="wprm-recipe-ingredient-notes"/>
    <w:basedOn w:val="DefaultParagraphFont"/>
    <w:rsid w:val="000B6282"/>
  </w:style>
  <w:style w:type="character" w:customStyle="1" w:styleId="wprm-dynamic-quantity">
    <w:name w:val="wprm-dynamic-quantity"/>
    <w:basedOn w:val="DefaultParagraphFont"/>
    <w:rsid w:val="00DB4046"/>
  </w:style>
  <w:style w:type="paragraph" w:customStyle="1" w:styleId="wprm-recipe-instruction">
    <w:name w:val="wprm-recipe-instruction"/>
    <w:basedOn w:val="Normal"/>
    <w:rsid w:val="000675D6"/>
    <w:pPr>
      <w:spacing w:before="100" w:beforeAutospacing="1" w:after="100" w:afterAutospacing="1"/>
    </w:pPr>
  </w:style>
  <w:style w:type="character" w:customStyle="1" w:styleId="sr-only">
    <w:name w:val="sr-only"/>
    <w:basedOn w:val="DefaultParagraphFont"/>
    <w:rsid w:val="006E6D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6090">
      <w:bodyDiv w:val="1"/>
      <w:marLeft w:val="0"/>
      <w:marRight w:val="0"/>
      <w:marTop w:val="0"/>
      <w:marBottom w:val="0"/>
      <w:divBdr>
        <w:top w:val="none" w:sz="0" w:space="0" w:color="auto"/>
        <w:left w:val="none" w:sz="0" w:space="0" w:color="auto"/>
        <w:bottom w:val="none" w:sz="0" w:space="0" w:color="auto"/>
        <w:right w:val="none" w:sz="0" w:space="0" w:color="auto"/>
      </w:divBdr>
    </w:div>
    <w:div w:id="42144531">
      <w:bodyDiv w:val="1"/>
      <w:marLeft w:val="0"/>
      <w:marRight w:val="0"/>
      <w:marTop w:val="0"/>
      <w:marBottom w:val="0"/>
      <w:divBdr>
        <w:top w:val="none" w:sz="0" w:space="0" w:color="auto"/>
        <w:left w:val="none" w:sz="0" w:space="0" w:color="auto"/>
        <w:bottom w:val="none" w:sz="0" w:space="0" w:color="auto"/>
        <w:right w:val="none" w:sz="0" w:space="0" w:color="auto"/>
      </w:divBdr>
    </w:div>
    <w:div w:id="68354501">
      <w:bodyDiv w:val="1"/>
      <w:marLeft w:val="0"/>
      <w:marRight w:val="0"/>
      <w:marTop w:val="0"/>
      <w:marBottom w:val="0"/>
      <w:divBdr>
        <w:top w:val="none" w:sz="0" w:space="0" w:color="auto"/>
        <w:left w:val="none" w:sz="0" w:space="0" w:color="auto"/>
        <w:bottom w:val="none" w:sz="0" w:space="0" w:color="auto"/>
        <w:right w:val="none" w:sz="0" w:space="0" w:color="auto"/>
      </w:divBdr>
    </w:div>
    <w:div w:id="95637204">
      <w:bodyDiv w:val="1"/>
      <w:marLeft w:val="0"/>
      <w:marRight w:val="0"/>
      <w:marTop w:val="0"/>
      <w:marBottom w:val="0"/>
      <w:divBdr>
        <w:top w:val="none" w:sz="0" w:space="0" w:color="auto"/>
        <w:left w:val="none" w:sz="0" w:space="0" w:color="auto"/>
        <w:bottom w:val="none" w:sz="0" w:space="0" w:color="auto"/>
        <w:right w:val="none" w:sz="0" w:space="0" w:color="auto"/>
      </w:divBdr>
    </w:div>
    <w:div w:id="112526121">
      <w:bodyDiv w:val="1"/>
      <w:marLeft w:val="0"/>
      <w:marRight w:val="0"/>
      <w:marTop w:val="0"/>
      <w:marBottom w:val="0"/>
      <w:divBdr>
        <w:top w:val="none" w:sz="0" w:space="0" w:color="auto"/>
        <w:left w:val="none" w:sz="0" w:space="0" w:color="auto"/>
        <w:bottom w:val="none" w:sz="0" w:space="0" w:color="auto"/>
        <w:right w:val="none" w:sz="0" w:space="0" w:color="auto"/>
      </w:divBdr>
    </w:div>
    <w:div w:id="164248021">
      <w:bodyDiv w:val="1"/>
      <w:marLeft w:val="0"/>
      <w:marRight w:val="0"/>
      <w:marTop w:val="0"/>
      <w:marBottom w:val="0"/>
      <w:divBdr>
        <w:top w:val="none" w:sz="0" w:space="0" w:color="auto"/>
        <w:left w:val="none" w:sz="0" w:space="0" w:color="auto"/>
        <w:bottom w:val="none" w:sz="0" w:space="0" w:color="auto"/>
        <w:right w:val="none" w:sz="0" w:space="0" w:color="auto"/>
      </w:divBdr>
    </w:div>
    <w:div w:id="199906062">
      <w:bodyDiv w:val="1"/>
      <w:marLeft w:val="0"/>
      <w:marRight w:val="0"/>
      <w:marTop w:val="0"/>
      <w:marBottom w:val="0"/>
      <w:divBdr>
        <w:top w:val="none" w:sz="0" w:space="0" w:color="auto"/>
        <w:left w:val="none" w:sz="0" w:space="0" w:color="auto"/>
        <w:bottom w:val="none" w:sz="0" w:space="0" w:color="auto"/>
        <w:right w:val="none" w:sz="0" w:space="0" w:color="auto"/>
      </w:divBdr>
      <w:divsChild>
        <w:div w:id="780144376">
          <w:marLeft w:val="0"/>
          <w:marRight w:val="0"/>
          <w:marTop w:val="0"/>
          <w:marBottom w:val="75"/>
          <w:divBdr>
            <w:top w:val="none" w:sz="0" w:space="0" w:color="auto"/>
            <w:left w:val="none" w:sz="0" w:space="0" w:color="auto"/>
            <w:bottom w:val="none" w:sz="0" w:space="0" w:color="auto"/>
            <w:right w:val="none" w:sz="0" w:space="0" w:color="auto"/>
          </w:divBdr>
        </w:div>
        <w:div w:id="1835099255">
          <w:marLeft w:val="0"/>
          <w:marRight w:val="0"/>
          <w:marTop w:val="0"/>
          <w:marBottom w:val="75"/>
          <w:divBdr>
            <w:top w:val="none" w:sz="0" w:space="0" w:color="auto"/>
            <w:left w:val="none" w:sz="0" w:space="0" w:color="auto"/>
            <w:bottom w:val="none" w:sz="0" w:space="0" w:color="auto"/>
            <w:right w:val="none" w:sz="0" w:space="0" w:color="auto"/>
          </w:divBdr>
        </w:div>
        <w:div w:id="732432970">
          <w:marLeft w:val="0"/>
          <w:marRight w:val="0"/>
          <w:marTop w:val="0"/>
          <w:marBottom w:val="75"/>
          <w:divBdr>
            <w:top w:val="none" w:sz="0" w:space="0" w:color="auto"/>
            <w:left w:val="none" w:sz="0" w:space="0" w:color="auto"/>
            <w:bottom w:val="none" w:sz="0" w:space="0" w:color="auto"/>
            <w:right w:val="none" w:sz="0" w:space="0" w:color="auto"/>
          </w:divBdr>
        </w:div>
        <w:div w:id="1337263694">
          <w:marLeft w:val="0"/>
          <w:marRight w:val="0"/>
          <w:marTop w:val="0"/>
          <w:marBottom w:val="75"/>
          <w:divBdr>
            <w:top w:val="none" w:sz="0" w:space="0" w:color="auto"/>
            <w:left w:val="none" w:sz="0" w:space="0" w:color="auto"/>
            <w:bottom w:val="none" w:sz="0" w:space="0" w:color="auto"/>
            <w:right w:val="none" w:sz="0" w:space="0" w:color="auto"/>
          </w:divBdr>
        </w:div>
        <w:div w:id="1692032490">
          <w:marLeft w:val="0"/>
          <w:marRight w:val="0"/>
          <w:marTop w:val="0"/>
          <w:marBottom w:val="75"/>
          <w:divBdr>
            <w:top w:val="none" w:sz="0" w:space="0" w:color="auto"/>
            <w:left w:val="none" w:sz="0" w:space="0" w:color="auto"/>
            <w:bottom w:val="none" w:sz="0" w:space="0" w:color="auto"/>
            <w:right w:val="none" w:sz="0" w:space="0" w:color="auto"/>
          </w:divBdr>
        </w:div>
      </w:divsChild>
    </w:div>
    <w:div w:id="218134261">
      <w:bodyDiv w:val="1"/>
      <w:marLeft w:val="0"/>
      <w:marRight w:val="0"/>
      <w:marTop w:val="0"/>
      <w:marBottom w:val="0"/>
      <w:divBdr>
        <w:top w:val="none" w:sz="0" w:space="0" w:color="auto"/>
        <w:left w:val="none" w:sz="0" w:space="0" w:color="auto"/>
        <w:bottom w:val="none" w:sz="0" w:space="0" w:color="auto"/>
        <w:right w:val="none" w:sz="0" w:space="0" w:color="auto"/>
      </w:divBdr>
      <w:divsChild>
        <w:div w:id="1319383425">
          <w:marLeft w:val="0"/>
          <w:marRight w:val="0"/>
          <w:marTop w:val="720"/>
          <w:marBottom w:val="720"/>
          <w:divBdr>
            <w:top w:val="none" w:sz="0" w:space="0" w:color="auto"/>
            <w:left w:val="none" w:sz="0" w:space="0" w:color="auto"/>
            <w:bottom w:val="none" w:sz="0" w:space="0" w:color="auto"/>
            <w:right w:val="none" w:sz="0" w:space="0" w:color="auto"/>
          </w:divBdr>
          <w:divsChild>
            <w:div w:id="1538422641">
              <w:marLeft w:val="0"/>
              <w:marRight w:val="0"/>
              <w:marTop w:val="0"/>
              <w:marBottom w:val="0"/>
              <w:divBdr>
                <w:top w:val="none" w:sz="0" w:space="0" w:color="auto"/>
                <w:left w:val="none" w:sz="0" w:space="0" w:color="auto"/>
                <w:bottom w:val="none" w:sz="0" w:space="0" w:color="auto"/>
                <w:right w:val="none" w:sz="0" w:space="0" w:color="auto"/>
              </w:divBdr>
            </w:div>
          </w:divsChild>
        </w:div>
        <w:div w:id="2122676359">
          <w:marLeft w:val="0"/>
          <w:marRight w:val="0"/>
          <w:marTop w:val="0"/>
          <w:marBottom w:val="0"/>
          <w:divBdr>
            <w:top w:val="none" w:sz="0" w:space="0" w:color="auto"/>
            <w:left w:val="none" w:sz="0" w:space="0" w:color="auto"/>
            <w:bottom w:val="none" w:sz="0" w:space="0" w:color="auto"/>
            <w:right w:val="none" w:sz="0" w:space="0" w:color="auto"/>
          </w:divBdr>
          <w:divsChild>
            <w:div w:id="115942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386512">
      <w:bodyDiv w:val="1"/>
      <w:marLeft w:val="0"/>
      <w:marRight w:val="0"/>
      <w:marTop w:val="0"/>
      <w:marBottom w:val="0"/>
      <w:divBdr>
        <w:top w:val="none" w:sz="0" w:space="0" w:color="auto"/>
        <w:left w:val="none" w:sz="0" w:space="0" w:color="auto"/>
        <w:bottom w:val="none" w:sz="0" w:space="0" w:color="auto"/>
        <w:right w:val="none" w:sz="0" w:space="0" w:color="auto"/>
      </w:divBdr>
    </w:div>
    <w:div w:id="345376275">
      <w:bodyDiv w:val="1"/>
      <w:marLeft w:val="0"/>
      <w:marRight w:val="0"/>
      <w:marTop w:val="0"/>
      <w:marBottom w:val="0"/>
      <w:divBdr>
        <w:top w:val="none" w:sz="0" w:space="0" w:color="auto"/>
        <w:left w:val="none" w:sz="0" w:space="0" w:color="auto"/>
        <w:bottom w:val="none" w:sz="0" w:space="0" w:color="auto"/>
        <w:right w:val="none" w:sz="0" w:space="0" w:color="auto"/>
      </w:divBdr>
    </w:div>
    <w:div w:id="394360115">
      <w:bodyDiv w:val="1"/>
      <w:marLeft w:val="0"/>
      <w:marRight w:val="0"/>
      <w:marTop w:val="0"/>
      <w:marBottom w:val="0"/>
      <w:divBdr>
        <w:top w:val="none" w:sz="0" w:space="0" w:color="auto"/>
        <w:left w:val="none" w:sz="0" w:space="0" w:color="auto"/>
        <w:bottom w:val="none" w:sz="0" w:space="0" w:color="auto"/>
        <w:right w:val="none" w:sz="0" w:space="0" w:color="auto"/>
      </w:divBdr>
      <w:divsChild>
        <w:div w:id="50058102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99328862">
      <w:bodyDiv w:val="1"/>
      <w:marLeft w:val="0"/>
      <w:marRight w:val="0"/>
      <w:marTop w:val="0"/>
      <w:marBottom w:val="0"/>
      <w:divBdr>
        <w:top w:val="none" w:sz="0" w:space="0" w:color="auto"/>
        <w:left w:val="none" w:sz="0" w:space="0" w:color="auto"/>
        <w:bottom w:val="none" w:sz="0" w:space="0" w:color="auto"/>
        <w:right w:val="none" w:sz="0" w:space="0" w:color="auto"/>
      </w:divBdr>
      <w:divsChild>
        <w:div w:id="2097242867">
          <w:marLeft w:val="0"/>
          <w:marRight w:val="0"/>
          <w:marTop w:val="0"/>
          <w:marBottom w:val="0"/>
          <w:divBdr>
            <w:top w:val="none" w:sz="0" w:space="0" w:color="auto"/>
            <w:left w:val="none" w:sz="0" w:space="0" w:color="auto"/>
            <w:bottom w:val="none" w:sz="0" w:space="0" w:color="auto"/>
            <w:right w:val="none" w:sz="0" w:space="0" w:color="auto"/>
          </w:divBdr>
          <w:divsChild>
            <w:div w:id="450364563">
              <w:marLeft w:val="0"/>
              <w:marRight w:val="0"/>
              <w:marTop w:val="0"/>
              <w:marBottom w:val="0"/>
              <w:divBdr>
                <w:top w:val="none" w:sz="0" w:space="0" w:color="auto"/>
                <w:left w:val="none" w:sz="0" w:space="0" w:color="auto"/>
                <w:bottom w:val="none" w:sz="0" w:space="0" w:color="auto"/>
                <w:right w:val="none" w:sz="0" w:space="0" w:color="auto"/>
              </w:divBdr>
              <w:divsChild>
                <w:div w:id="1695380829">
                  <w:marLeft w:val="0"/>
                  <w:marRight w:val="0"/>
                  <w:marTop w:val="0"/>
                  <w:marBottom w:val="0"/>
                  <w:divBdr>
                    <w:top w:val="none" w:sz="0" w:space="0" w:color="auto"/>
                    <w:left w:val="none" w:sz="0" w:space="0" w:color="auto"/>
                    <w:bottom w:val="none" w:sz="0" w:space="0" w:color="auto"/>
                    <w:right w:val="none" w:sz="0" w:space="0" w:color="auto"/>
                  </w:divBdr>
                  <w:divsChild>
                    <w:div w:id="173010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1991041">
      <w:bodyDiv w:val="1"/>
      <w:marLeft w:val="0"/>
      <w:marRight w:val="0"/>
      <w:marTop w:val="0"/>
      <w:marBottom w:val="0"/>
      <w:divBdr>
        <w:top w:val="none" w:sz="0" w:space="0" w:color="auto"/>
        <w:left w:val="none" w:sz="0" w:space="0" w:color="auto"/>
        <w:bottom w:val="none" w:sz="0" w:space="0" w:color="auto"/>
        <w:right w:val="none" w:sz="0" w:space="0" w:color="auto"/>
      </w:divBdr>
    </w:div>
    <w:div w:id="503862066">
      <w:bodyDiv w:val="1"/>
      <w:marLeft w:val="0"/>
      <w:marRight w:val="0"/>
      <w:marTop w:val="0"/>
      <w:marBottom w:val="0"/>
      <w:divBdr>
        <w:top w:val="none" w:sz="0" w:space="0" w:color="auto"/>
        <w:left w:val="none" w:sz="0" w:space="0" w:color="auto"/>
        <w:bottom w:val="none" w:sz="0" w:space="0" w:color="auto"/>
        <w:right w:val="none" w:sz="0" w:space="0" w:color="auto"/>
      </w:divBdr>
    </w:div>
    <w:div w:id="504788115">
      <w:bodyDiv w:val="1"/>
      <w:marLeft w:val="0"/>
      <w:marRight w:val="0"/>
      <w:marTop w:val="0"/>
      <w:marBottom w:val="0"/>
      <w:divBdr>
        <w:top w:val="none" w:sz="0" w:space="0" w:color="auto"/>
        <w:left w:val="none" w:sz="0" w:space="0" w:color="auto"/>
        <w:bottom w:val="none" w:sz="0" w:space="0" w:color="auto"/>
        <w:right w:val="none" w:sz="0" w:space="0" w:color="auto"/>
      </w:divBdr>
    </w:div>
    <w:div w:id="507789294">
      <w:bodyDiv w:val="1"/>
      <w:marLeft w:val="0"/>
      <w:marRight w:val="0"/>
      <w:marTop w:val="0"/>
      <w:marBottom w:val="0"/>
      <w:divBdr>
        <w:top w:val="none" w:sz="0" w:space="0" w:color="auto"/>
        <w:left w:val="none" w:sz="0" w:space="0" w:color="auto"/>
        <w:bottom w:val="none" w:sz="0" w:space="0" w:color="auto"/>
        <w:right w:val="none" w:sz="0" w:space="0" w:color="auto"/>
      </w:divBdr>
    </w:div>
    <w:div w:id="517429598">
      <w:bodyDiv w:val="1"/>
      <w:marLeft w:val="0"/>
      <w:marRight w:val="0"/>
      <w:marTop w:val="0"/>
      <w:marBottom w:val="0"/>
      <w:divBdr>
        <w:top w:val="none" w:sz="0" w:space="0" w:color="auto"/>
        <w:left w:val="none" w:sz="0" w:space="0" w:color="auto"/>
        <w:bottom w:val="none" w:sz="0" w:space="0" w:color="auto"/>
        <w:right w:val="none" w:sz="0" w:space="0" w:color="auto"/>
      </w:divBdr>
    </w:div>
    <w:div w:id="532350791">
      <w:bodyDiv w:val="1"/>
      <w:marLeft w:val="0"/>
      <w:marRight w:val="0"/>
      <w:marTop w:val="0"/>
      <w:marBottom w:val="0"/>
      <w:divBdr>
        <w:top w:val="none" w:sz="0" w:space="0" w:color="auto"/>
        <w:left w:val="none" w:sz="0" w:space="0" w:color="auto"/>
        <w:bottom w:val="none" w:sz="0" w:space="0" w:color="auto"/>
        <w:right w:val="none" w:sz="0" w:space="0" w:color="auto"/>
      </w:divBdr>
    </w:div>
    <w:div w:id="584845715">
      <w:bodyDiv w:val="1"/>
      <w:marLeft w:val="0"/>
      <w:marRight w:val="0"/>
      <w:marTop w:val="0"/>
      <w:marBottom w:val="0"/>
      <w:divBdr>
        <w:top w:val="none" w:sz="0" w:space="0" w:color="auto"/>
        <w:left w:val="none" w:sz="0" w:space="0" w:color="auto"/>
        <w:bottom w:val="none" w:sz="0" w:space="0" w:color="auto"/>
        <w:right w:val="none" w:sz="0" w:space="0" w:color="auto"/>
      </w:divBdr>
    </w:div>
    <w:div w:id="590092651">
      <w:bodyDiv w:val="1"/>
      <w:marLeft w:val="0"/>
      <w:marRight w:val="0"/>
      <w:marTop w:val="0"/>
      <w:marBottom w:val="0"/>
      <w:divBdr>
        <w:top w:val="none" w:sz="0" w:space="0" w:color="auto"/>
        <w:left w:val="none" w:sz="0" w:space="0" w:color="auto"/>
        <w:bottom w:val="none" w:sz="0" w:space="0" w:color="auto"/>
        <w:right w:val="none" w:sz="0" w:space="0" w:color="auto"/>
      </w:divBdr>
    </w:div>
    <w:div w:id="594093922">
      <w:bodyDiv w:val="1"/>
      <w:marLeft w:val="0"/>
      <w:marRight w:val="0"/>
      <w:marTop w:val="0"/>
      <w:marBottom w:val="0"/>
      <w:divBdr>
        <w:top w:val="none" w:sz="0" w:space="0" w:color="auto"/>
        <w:left w:val="none" w:sz="0" w:space="0" w:color="auto"/>
        <w:bottom w:val="none" w:sz="0" w:space="0" w:color="auto"/>
        <w:right w:val="none" w:sz="0" w:space="0" w:color="auto"/>
      </w:divBdr>
    </w:div>
    <w:div w:id="597638799">
      <w:bodyDiv w:val="1"/>
      <w:marLeft w:val="0"/>
      <w:marRight w:val="0"/>
      <w:marTop w:val="0"/>
      <w:marBottom w:val="0"/>
      <w:divBdr>
        <w:top w:val="none" w:sz="0" w:space="0" w:color="auto"/>
        <w:left w:val="none" w:sz="0" w:space="0" w:color="auto"/>
        <w:bottom w:val="none" w:sz="0" w:space="0" w:color="auto"/>
        <w:right w:val="none" w:sz="0" w:space="0" w:color="auto"/>
      </w:divBdr>
    </w:div>
    <w:div w:id="665868301">
      <w:bodyDiv w:val="1"/>
      <w:marLeft w:val="0"/>
      <w:marRight w:val="0"/>
      <w:marTop w:val="0"/>
      <w:marBottom w:val="0"/>
      <w:divBdr>
        <w:top w:val="none" w:sz="0" w:space="0" w:color="auto"/>
        <w:left w:val="none" w:sz="0" w:space="0" w:color="auto"/>
        <w:bottom w:val="none" w:sz="0" w:space="0" w:color="auto"/>
        <w:right w:val="none" w:sz="0" w:space="0" w:color="auto"/>
      </w:divBdr>
    </w:div>
    <w:div w:id="696735938">
      <w:bodyDiv w:val="1"/>
      <w:marLeft w:val="0"/>
      <w:marRight w:val="0"/>
      <w:marTop w:val="0"/>
      <w:marBottom w:val="0"/>
      <w:divBdr>
        <w:top w:val="none" w:sz="0" w:space="0" w:color="auto"/>
        <w:left w:val="none" w:sz="0" w:space="0" w:color="auto"/>
        <w:bottom w:val="none" w:sz="0" w:space="0" w:color="auto"/>
        <w:right w:val="none" w:sz="0" w:space="0" w:color="auto"/>
      </w:divBdr>
    </w:div>
    <w:div w:id="729307030">
      <w:bodyDiv w:val="1"/>
      <w:marLeft w:val="0"/>
      <w:marRight w:val="0"/>
      <w:marTop w:val="0"/>
      <w:marBottom w:val="0"/>
      <w:divBdr>
        <w:top w:val="none" w:sz="0" w:space="0" w:color="auto"/>
        <w:left w:val="none" w:sz="0" w:space="0" w:color="auto"/>
        <w:bottom w:val="none" w:sz="0" w:space="0" w:color="auto"/>
        <w:right w:val="none" w:sz="0" w:space="0" w:color="auto"/>
      </w:divBdr>
    </w:div>
    <w:div w:id="849679131">
      <w:bodyDiv w:val="1"/>
      <w:marLeft w:val="0"/>
      <w:marRight w:val="0"/>
      <w:marTop w:val="0"/>
      <w:marBottom w:val="0"/>
      <w:divBdr>
        <w:top w:val="none" w:sz="0" w:space="0" w:color="auto"/>
        <w:left w:val="none" w:sz="0" w:space="0" w:color="auto"/>
        <w:bottom w:val="none" w:sz="0" w:space="0" w:color="auto"/>
        <w:right w:val="none" w:sz="0" w:space="0" w:color="auto"/>
      </w:divBdr>
      <w:divsChild>
        <w:div w:id="168952233">
          <w:marLeft w:val="0"/>
          <w:marRight w:val="0"/>
          <w:marTop w:val="0"/>
          <w:marBottom w:val="0"/>
          <w:divBdr>
            <w:top w:val="none" w:sz="0" w:space="0" w:color="auto"/>
            <w:left w:val="none" w:sz="0" w:space="0" w:color="auto"/>
            <w:bottom w:val="none" w:sz="0" w:space="0" w:color="auto"/>
            <w:right w:val="none" w:sz="0" w:space="0" w:color="auto"/>
          </w:divBdr>
          <w:divsChild>
            <w:div w:id="277952853">
              <w:marLeft w:val="0"/>
              <w:marRight w:val="0"/>
              <w:marTop w:val="0"/>
              <w:marBottom w:val="0"/>
              <w:divBdr>
                <w:top w:val="none" w:sz="0" w:space="0" w:color="auto"/>
                <w:left w:val="none" w:sz="0" w:space="0" w:color="auto"/>
                <w:bottom w:val="none" w:sz="0" w:space="0" w:color="auto"/>
                <w:right w:val="none" w:sz="0" w:space="0" w:color="auto"/>
              </w:divBdr>
              <w:divsChild>
                <w:div w:id="1767068665">
                  <w:marLeft w:val="0"/>
                  <w:marRight w:val="0"/>
                  <w:marTop w:val="0"/>
                  <w:marBottom w:val="0"/>
                  <w:divBdr>
                    <w:top w:val="none" w:sz="0" w:space="0" w:color="auto"/>
                    <w:left w:val="none" w:sz="0" w:space="0" w:color="auto"/>
                    <w:bottom w:val="none" w:sz="0" w:space="0" w:color="auto"/>
                    <w:right w:val="none" w:sz="0" w:space="0" w:color="auto"/>
                  </w:divBdr>
                  <w:divsChild>
                    <w:div w:id="368920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0604580">
      <w:bodyDiv w:val="1"/>
      <w:marLeft w:val="0"/>
      <w:marRight w:val="0"/>
      <w:marTop w:val="0"/>
      <w:marBottom w:val="0"/>
      <w:divBdr>
        <w:top w:val="none" w:sz="0" w:space="0" w:color="auto"/>
        <w:left w:val="none" w:sz="0" w:space="0" w:color="auto"/>
        <w:bottom w:val="none" w:sz="0" w:space="0" w:color="auto"/>
        <w:right w:val="none" w:sz="0" w:space="0" w:color="auto"/>
      </w:divBdr>
      <w:divsChild>
        <w:div w:id="515581666">
          <w:marLeft w:val="0"/>
          <w:marRight w:val="0"/>
          <w:marTop w:val="0"/>
          <w:marBottom w:val="75"/>
          <w:divBdr>
            <w:top w:val="none" w:sz="0" w:space="0" w:color="auto"/>
            <w:left w:val="none" w:sz="0" w:space="0" w:color="auto"/>
            <w:bottom w:val="none" w:sz="0" w:space="0" w:color="auto"/>
            <w:right w:val="none" w:sz="0" w:space="0" w:color="auto"/>
          </w:divBdr>
        </w:div>
        <w:div w:id="853151110">
          <w:marLeft w:val="0"/>
          <w:marRight w:val="0"/>
          <w:marTop w:val="0"/>
          <w:marBottom w:val="75"/>
          <w:divBdr>
            <w:top w:val="none" w:sz="0" w:space="0" w:color="auto"/>
            <w:left w:val="none" w:sz="0" w:space="0" w:color="auto"/>
            <w:bottom w:val="none" w:sz="0" w:space="0" w:color="auto"/>
            <w:right w:val="none" w:sz="0" w:space="0" w:color="auto"/>
          </w:divBdr>
        </w:div>
        <w:div w:id="1221789786">
          <w:marLeft w:val="0"/>
          <w:marRight w:val="0"/>
          <w:marTop w:val="0"/>
          <w:marBottom w:val="75"/>
          <w:divBdr>
            <w:top w:val="none" w:sz="0" w:space="0" w:color="auto"/>
            <w:left w:val="none" w:sz="0" w:space="0" w:color="auto"/>
            <w:bottom w:val="none" w:sz="0" w:space="0" w:color="auto"/>
            <w:right w:val="none" w:sz="0" w:space="0" w:color="auto"/>
          </w:divBdr>
        </w:div>
        <w:div w:id="1482699250">
          <w:marLeft w:val="0"/>
          <w:marRight w:val="0"/>
          <w:marTop w:val="0"/>
          <w:marBottom w:val="75"/>
          <w:divBdr>
            <w:top w:val="none" w:sz="0" w:space="0" w:color="auto"/>
            <w:left w:val="none" w:sz="0" w:space="0" w:color="auto"/>
            <w:bottom w:val="none" w:sz="0" w:space="0" w:color="auto"/>
            <w:right w:val="none" w:sz="0" w:space="0" w:color="auto"/>
          </w:divBdr>
        </w:div>
        <w:div w:id="320474331">
          <w:marLeft w:val="0"/>
          <w:marRight w:val="0"/>
          <w:marTop w:val="0"/>
          <w:marBottom w:val="75"/>
          <w:divBdr>
            <w:top w:val="none" w:sz="0" w:space="0" w:color="auto"/>
            <w:left w:val="none" w:sz="0" w:space="0" w:color="auto"/>
            <w:bottom w:val="none" w:sz="0" w:space="0" w:color="auto"/>
            <w:right w:val="none" w:sz="0" w:space="0" w:color="auto"/>
          </w:divBdr>
        </w:div>
      </w:divsChild>
    </w:div>
    <w:div w:id="854922254">
      <w:bodyDiv w:val="1"/>
      <w:marLeft w:val="0"/>
      <w:marRight w:val="0"/>
      <w:marTop w:val="0"/>
      <w:marBottom w:val="0"/>
      <w:divBdr>
        <w:top w:val="none" w:sz="0" w:space="0" w:color="auto"/>
        <w:left w:val="none" w:sz="0" w:space="0" w:color="auto"/>
        <w:bottom w:val="none" w:sz="0" w:space="0" w:color="auto"/>
        <w:right w:val="none" w:sz="0" w:space="0" w:color="auto"/>
      </w:divBdr>
    </w:div>
    <w:div w:id="864488521">
      <w:bodyDiv w:val="1"/>
      <w:marLeft w:val="0"/>
      <w:marRight w:val="0"/>
      <w:marTop w:val="0"/>
      <w:marBottom w:val="0"/>
      <w:divBdr>
        <w:top w:val="none" w:sz="0" w:space="0" w:color="auto"/>
        <w:left w:val="none" w:sz="0" w:space="0" w:color="auto"/>
        <w:bottom w:val="none" w:sz="0" w:space="0" w:color="auto"/>
        <w:right w:val="none" w:sz="0" w:space="0" w:color="auto"/>
      </w:divBdr>
    </w:div>
    <w:div w:id="892272883">
      <w:bodyDiv w:val="1"/>
      <w:marLeft w:val="0"/>
      <w:marRight w:val="0"/>
      <w:marTop w:val="0"/>
      <w:marBottom w:val="0"/>
      <w:divBdr>
        <w:top w:val="none" w:sz="0" w:space="0" w:color="auto"/>
        <w:left w:val="none" w:sz="0" w:space="0" w:color="auto"/>
        <w:bottom w:val="none" w:sz="0" w:space="0" w:color="auto"/>
        <w:right w:val="none" w:sz="0" w:space="0" w:color="auto"/>
      </w:divBdr>
    </w:div>
    <w:div w:id="980962398">
      <w:bodyDiv w:val="1"/>
      <w:marLeft w:val="0"/>
      <w:marRight w:val="0"/>
      <w:marTop w:val="0"/>
      <w:marBottom w:val="0"/>
      <w:divBdr>
        <w:top w:val="none" w:sz="0" w:space="0" w:color="auto"/>
        <w:left w:val="none" w:sz="0" w:space="0" w:color="auto"/>
        <w:bottom w:val="none" w:sz="0" w:space="0" w:color="auto"/>
        <w:right w:val="none" w:sz="0" w:space="0" w:color="auto"/>
      </w:divBdr>
    </w:div>
    <w:div w:id="988094174">
      <w:bodyDiv w:val="1"/>
      <w:marLeft w:val="0"/>
      <w:marRight w:val="0"/>
      <w:marTop w:val="0"/>
      <w:marBottom w:val="0"/>
      <w:divBdr>
        <w:top w:val="none" w:sz="0" w:space="0" w:color="auto"/>
        <w:left w:val="none" w:sz="0" w:space="0" w:color="auto"/>
        <w:bottom w:val="none" w:sz="0" w:space="0" w:color="auto"/>
        <w:right w:val="none" w:sz="0" w:space="0" w:color="auto"/>
      </w:divBdr>
    </w:div>
    <w:div w:id="1024674666">
      <w:bodyDiv w:val="1"/>
      <w:marLeft w:val="0"/>
      <w:marRight w:val="0"/>
      <w:marTop w:val="0"/>
      <w:marBottom w:val="0"/>
      <w:divBdr>
        <w:top w:val="none" w:sz="0" w:space="0" w:color="auto"/>
        <w:left w:val="none" w:sz="0" w:space="0" w:color="auto"/>
        <w:bottom w:val="none" w:sz="0" w:space="0" w:color="auto"/>
        <w:right w:val="none" w:sz="0" w:space="0" w:color="auto"/>
      </w:divBdr>
    </w:div>
    <w:div w:id="1069696797">
      <w:bodyDiv w:val="1"/>
      <w:marLeft w:val="0"/>
      <w:marRight w:val="0"/>
      <w:marTop w:val="0"/>
      <w:marBottom w:val="0"/>
      <w:divBdr>
        <w:top w:val="none" w:sz="0" w:space="0" w:color="auto"/>
        <w:left w:val="none" w:sz="0" w:space="0" w:color="auto"/>
        <w:bottom w:val="none" w:sz="0" w:space="0" w:color="auto"/>
        <w:right w:val="none" w:sz="0" w:space="0" w:color="auto"/>
      </w:divBdr>
      <w:divsChild>
        <w:div w:id="392118510">
          <w:marLeft w:val="0"/>
          <w:marRight w:val="0"/>
          <w:marTop w:val="0"/>
          <w:marBottom w:val="75"/>
          <w:divBdr>
            <w:top w:val="none" w:sz="0" w:space="0" w:color="auto"/>
            <w:left w:val="none" w:sz="0" w:space="0" w:color="auto"/>
            <w:bottom w:val="none" w:sz="0" w:space="0" w:color="auto"/>
            <w:right w:val="none" w:sz="0" w:space="0" w:color="auto"/>
          </w:divBdr>
        </w:div>
        <w:div w:id="15347773">
          <w:marLeft w:val="0"/>
          <w:marRight w:val="0"/>
          <w:marTop w:val="0"/>
          <w:marBottom w:val="75"/>
          <w:divBdr>
            <w:top w:val="none" w:sz="0" w:space="0" w:color="auto"/>
            <w:left w:val="none" w:sz="0" w:space="0" w:color="auto"/>
            <w:bottom w:val="none" w:sz="0" w:space="0" w:color="auto"/>
            <w:right w:val="none" w:sz="0" w:space="0" w:color="auto"/>
          </w:divBdr>
        </w:div>
        <w:div w:id="821851067">
          <w:marLeft w:val="0"/>
          <w:marRight w:val="0"/>
          <w:marTop w:val="0"/>
          <w:marBottom w:val="75"/>
          <w:divBdr>
            <w:top w:val="none" w:sz="0" w:space="0" w:color="auto"/>
            <w:left w:val="none" w:sz="0" w:space="0" w:color="auto"/>
            <w:bottom w:val="none" w:sz="0" w:space="0" w:color="auto"/>
            <w:right w:val="none" w:sz="0" w:space="0" w:color="auto"/>
          </w:divBdr>
        </w:div>
        <w:div w:id="1912035446">
          <w:marLeft w:val="0"/>
          <w:marRight w:val="0"/>
          <w:marTop w:val="0"/>
          <w:marBottom w:val="75"/>
          <w:divBdr>
            <w:top w:val="none" w:sz="0" w:space="0" w:color="auto"/>
            <w:left w:val="none" w:sz="0" w:space="0" w:color="auto"/>
            <w:bottom w:val="none" w:sz="0" w:space="0" w:color="auto"/>
            <w:right w:val="none" w:sz="0" w:space="0" w:color="auto"/>
          </w:divBdr>
        </w:div>
        <w:div w:id="1345474808">
          <w:marLeft w:val="0"/>
          <w:marRight w:val="0"/>
          <w:marTop w:val="0"/>
          <w:marBottom w:val="75"/>
          <w:divBdr>
            <w:top w:val="none" w:sz="0" w:space="0" w:color="auto"/>
            <w:left w:val="none" w:sz="0" w:space="0" w:color="auto"/>
            <w:bottom w:val="none" w:sz="0" w:space="0" w:color="auto"/>
            <w:right w:val="none" w:sz="0" w:space="0" w:color="auto"/>
          </w:divBdr>
        </w:div>
        <w:div w:id="1307121167">
          <w:marLeft w:val="0"/>
          <w:marRight w:val="0"/>
          <w:marTop w:val="0"/>
          <w:marBottom w:val="75"/>
          <w:divBdr>
            <w:top w:val="none" w:sz="0" w:space="0" w:color="auto"/>
            <w:left w:val="none" w:sz="0" w:space="0" w:color="auto"/>
            <w:bottom w:val="none" w:sz="0" w:space="0" w:color="auto"/>
            <w:right w:val="none" w:sz="0" w:space="0" w:color="auto"/>
          </w:divBdr>
        </w:div>
      </w:divsChild>
    </w:div>
    <w:div w:id="1133717067">
      <w:bodyDiv w:val="1"/>
      <w:marLeft w:val="0"/>
      <w:marRight w:val="0"/>
      <w:marTop w:val="0"/>
      <w:marBottom w:val="0"/>
      <w:divBdr>
        <w:top w:val="none" w:sz="0" w:space="0" w:color="auto"/>
        <w:left w:val="none" w:sz="0" w:space="0" w:color="auto"/>
        <w:bottom w:val="none" w:sz="0" w:space="0" w:color="auto"/>
        <w:right w:val="none" w:sz="0" w:space="0" w:color="auto"/>
      </w:divBdr>
    </w:div>
    <w:div w:id="1159423653">
      <w:bodyDiv w:val="1"/>
      <w:marLeft w:val="0"/>
      <w:marRight w:val="0"/>
      <w:marTop w:val="0"/>
      <w:marBottom w:val="0"/>
      <w:divBdr>
        <w:top w:val="none" w:sz="0" w:space="0" w:color="auto"/>
        <w:left w:val="none" w:sz="0" w:space="0" w:color="auto"/>
        <w:bottom w:val="none" w:sz="0" w:space="0" w:color="auto"/>
        <w:right w:val="none" w:sz="0" w:space="0" w:color="auto"/>
      </w:divBdr>
      <w:divsChild>
        <w:div w:id="698773332">
          <w:marLeft w:val="0"/>
          <w:marRight w:val="0"/>
          <w:marTop w:val="0"/>
          <w:marBottom w:val="75"/>
          <w:divBdr>
            <w:top w:val="none" w:sz="0" w:space="0" w:color="auto"/>
            <w:left w:val="none" w:sz="0" w:space="0" w:color="auto"/>
            <w:bottom w:val="none" w:sz="0" w:space="0" w:color="auto"/>
            <w:right w:val="none" w:sz="0" w:space="0" w:color="auto"/>
          </w:divBdr>
        </w:div>
        <w:div w:id="1880824562">
          <w:marLeft w:val="0"/>
          <w:marRight w:val="0"/>
          <w:marTop w:val="0"/>
          <w:marBottom w:val="75"/>
          <w:divBdr>
            <w:top w:val="none" w:sz="0" w:space="0" w:color="auto"/>
            <w:left w:val="none" w:sz="0" w:space="0" w:color="auto"/>
            <w:bottom w:val="none" w:sz="0" w:space="0" w:color="auto"/>
            <w:right w:val="none" w:sz="0" w:space="0" w:color="auto"/>
          </w:divBdr>
        </w:div>
        <w:div w:id="418021307">
          <w:marLeft w:val="0"/>
          <w:marRight w:val="0"/>
          <w:marTop w:val="0"/>
          <w:marBottom w:val="75"/>
          <w:divBdr>
            <w:top w:val="none" w:sz="0" w:space="0" w:color="auto"/>
            <w:left w:val="none" w:sz="0" w:space="0" w:color="auto"/>
            <w:bottom w:val="none" w:sz="0" w:space="0" w:color="auto"/>
            <w:right w:val="none" w:sz="0" w:space="0" w:color="auto"/>
          </w:divBdr>
        </w:div>
        <w:div w:id="1907842160">
          <w:marLeft w:val="0"/>
          <w:marRight w:val="0"/>
          <w:marTop w:val="0"/>
          <w:marBottom w:val="75"/>
          <w:divBdr>
            <w:top w:val="none" w:sz="0" w:space="0" w:color="auto"/>
            <w:left w:val="none" w:sz="0" w:space="0" w:color="auto"/>
            <w:bottom w:val="none" w:sz="0" w:space="0" w:color="auto"/>
            <w:right w:val="none" w:sz="0" w:space="0" w:color="auto"/>
          </w:divBdr>
        </w:div>
      </w:divsChild>
    </w:div>
    <w:div w:id="1240098196">
      <w:bodyDiv w:val="1"/>
      <w:marLeft w:val="0"/>
      <w:marRight w:val="0"/>
      <w:marTop w:val="0"/>
      <w:marBottom w:val="0"/>
      <w:divBdr>
        <w:top w:val="none" w:sz="0" w:space="0" w:color="auto"/>
        <w:left w:val="none" w:sz="0" w:space="0" w:color="auto"/>
        <w:bottom w:val="none" w:sz="0" w:space="0" w:color="auto"/>
        <w:right w:val="none" w:sz="0" w:space="0" w:color="auto"/>
      </w:divBdr>
    </w:div>
    <w:div w:id="1242368819">
      <w:bodyDiv w:val="1"/>
      <w:marLeft w:val="0"/>
      <w:marRight w:val="0"/>
      <w:marTop w:val="0"/>
      <w:marBottom w:val="0"/>
      <w:divBdr>
        <w:top w:val="none" w:sz="0" w:space="0" w:color="auto"/>
        <w:left w:val="none" w:sz="0" w:space="0" w:color="auto"/>
        <w:bottom w:val="none" w:sz="0" w:space="0" w:color="auto"/>
        <w:right w:val="none" w:sz="0" w:space="0" w:color="auto"/>
      </w:divBdr>
      <w:divsChild>
        <w:div w:id="279649488">
          <w:marLeft w:val="0"/>
          <w:marRight w:val="0"/>
          <w:marTop w:val="0"/>
          <w:marBottom w:val="75"/>
          <w:divBdr>
            <w:top w:val="none" w:sz="0" w:space="0" w:color="auto"/>
            <w:left w:val="none" w:sz="0" w:space="0" w:color="auto"/>
            <w:bottom w:val="none" w:sz="0" w:space="0" w:color="auto"/>
            <w:right w:val="none" w:sz="0" w:space="0" w:color="auto"/>
          </w:divBdr>
        </w:div>
        <w:div w:id="1049384175">
          <w:marLeft w:val="0"/>
          <w:marRight w:val="0"/>
          <w:marTop w:val="0"/>
          <w:marBottom w:val="75"/>
          <w:divBdr>
            <w:top w:val="none" w:sz="0" w:space="0" w:color="auto"/>
            <w:left w:val="none" w:sz="0" w:space="0" w:color="auto"/>
            <w:bottom w:val="none" w:sz="0" w:space="0" w:color="auto"/>
            <w:right w:val="none" w:sz="0" w:space="0" w:color="auto"/>
          </w:divBdr>
        </w:div>
        <w:div w:id="537815989">
          <w:marLeft w:val="0"/>
          <w:marRight w:val="0"/>
          <w:marTop w:val="0"/>
          <w:marBottom w:val="75"/>
          <w:divBdr>
            <w:top w:val="none" w:sz="0" w:space="0" w:color="auto"/>
            <w:left w:val="none" w:sz="0" w:space="0" w:color="auto"/>
            <w:bottom w:val="none" w:sz="0" w:space="0" w:color="auto"/>
            <w:right w:val="none" w:sz="0" w:space="0" w:color="auto"/>
          </w:divBdr>
        </w:div>
        <w:div w:id="420878477">
          <w:marLeft w:val="0"/>
          <w:marRight w:val="0"/>
          <w:marTop w:val="0"/>
          <w:marBottom w:val="75"/>
          <w:divBdr>
            <w:top w:val="none" w:sz="0" w:space="0" w:color="auto"/>
            <w:left w:val="none" w:sz="0" w:space="0" w:color="auto"/>
            <w:bottom w:val="none" w:sz="0" w:space="0" w:color="auto"/>
            <w:right w:val="none" w:sz="0" w:space="0" w:color="auto"/>
          </w:divBdr>
        </w:div>
        <w:div w:id="1411804837">
          <w:marLeft w:val="0"/>
          <w:marRight w:val="0"/>
          <w:marTop w:val="0"/>
          <w:marBottom w:val="75"/>
          <w:divBdr>
            <w:top w:val="none" w:sz="0" w:space="0" w:color="auto"/>
            <w:left w:val="none" w:sz="0" w:space="0" w:color="auto"/>
            <w:bottom w:val="none" w:sz="0" w:space="0" w:color="auto"/>
            <w:right w:val="none" w:sz="0" w:space="0" w:color="auto"/>
          </w:divBdr>
        </w:div>
      </w:divsChild>
    </w:div>
    <w:div w:id="1273591807">
      <w:bodyDiv w:val="1"/>
      <w:marLeft w:val="0"/>
      <w:marRight w:val="0"/>
      <w:marTop w:val="0"/>
      <w:marBottom w:val="0"/>
      <w:divBdr>
        <w:top w:val="none" w:sz="0" w:space="0" w:color="auto"/>
        <w:left w:val="none" w:sz="0" w:space="0" w:color="auto"/>
        <w:bottom w:val="none" w:sz="0" w:space="0" w:color="auto"/>
        <w:right w:val="none" w:sz="0" w:space="0" w:color="auto"/>
      </w:divBdr>
    </w:div>
    <w:div w:id="1286811339">
      <w:bodyDiv w:val="1"/>
      <w:marLeft w:val="0"/>
      <w:marRight w:val="0"/>
      <w:marTop w:val="0"/>
      <w:marBottom w:val="0"/>
      <w:divBdr>
        <w:top w:val="none" w:sz="0" w:space="0" w:color="auto"/>
        <w:left w:val="none" w:sz="0" w:space="0" w:color="auto"/>
        <w:bottom w:val="none" w:sz="0" w:space="0" w:color="auto"/>
        <w:right w:val="none" w:sz="0" w:space="0" w:color="auto"/>
      </w:divBdr>
    </w:div>
    <w:div w:id="1392340281">
      <w:bodyDiv w:val="1"/>
      <w:marLeft w:val="0"/>
      <w:marRight w:val="0"/>
      <w:marTop w:val="0"/>
      <w:marBottom w:val="0"/>
      <w:divBdr>
        <w:top w:val="none" w:sz="0" w:space="0" w:color="auto"/>
        <w:left w:val="none" w:sz="0" w:space="0" w:color="auto"/>
        <w:bottom w:val="none" w:sz="0" w:space="0" w:color="auto"/>
        <w:right w:val="none" w:sz="0" w:space="0" w:color="auto"/>
      </w:divBdr>
    </w:div>
    <w:div w:id="1480883196">
      <w:bodyDiv w:val="1"/>
      <w:marLeft w:val="0"/>
      <w:marRight w:val="0"/>
      <w:marTop w:val="0"/>
      <w:marBottom w:val="0"/>
      <w:divBdr>
        <w:top w:val="none" w:sz="0" w:space="0" w:color="auto"/>
        <w:left w:val="none" w:sz="0" w:space="0" w:color="auto"/>
        <w:bottom w:val="none" w:sz="0" w:space="0" w:color="auto"/>
        <w:right w:val="none" w:sz="0" w:space="0" w:color="auto"/>
      </w:divBdr>
    </w:div>
    <w:div w:id="1588348022">
      <w:bodyDiv w:val="1"/>
      <w:marLeft w:val="0"/>
      <w:marRight w:val="0"/>
      <w:marTop w:val="0"/>
      <w:marBottom w:val="0"/>
      <w:divBdr>
        <w:top w:val="none" w:sz="0" w:space="0" w:color="auto"/>
        <w:left w:val="none" w:sz="0" w:space="0" w:color="auto"/>
        <w:bottom w:val="none" w:sz="0" w:space="0" w:color="auto"/>
        <w:right w:val="none" w:sz="0" w:space="0" w:color="auto"/>
      </w:divBdr>
    </w:div>
    <w:div w:id="1719890947">
      <w:bodyDiv w:val="1"/>
      <w:marLeft w:val="0"/>
      <w:marRight w:val="0"/>
      <w:marTop w:val="0"/>
      <w:marBottom w:val="0"/>
      <w:divBdr>
        <w:top w:val="none" w:sz="0" w:space="0" w:color="auto"/>
        <w:left w:val="none" w:sz="0" w:space="0" w:color="auto"/>
        <w:bottom w:val="none" w:sz="0" w:space="0" w:color="auto"/>
        <w:right w:val="none" w:sz="0" w:space="0" w:color="auto"/>
      </w:divBdr>
    </w:div>
    <w:div w:id="1760515793">
      <w:bodyDiv w:val="1"/>
      <w:marLeft w:val="0"/>
      <w:marRight w:val="0"/>
      <w:marTop w:val="0"/>
      <w:marBottom w:val="0"/>
      <w:divBdr>
        <w:top w:val="none" w:sz="0" w:space="0" w:color="auto"/>
        <w:left w:val="none" w:sz="0" w:space="0" w:color="auto"/>
        <w:bottom w:val="none" w:sz="0" w:space="0" w:color="auto"/>
        <w:right w:val="none" w:sz="0" w:space="0" w:color="auto"/>
      </w:divBdr>
    </w:div>
    <w:div w:id="1763648463">
      <w:bodyDiv w:val="1"/>
      <w:marLeft w:val="0"/>
      <w:marRight w:val="0"/>
      <w:marTop w:val="0"/>
      <w:marBottom w:val="0"/>
      <w:divBdr>
        <w:top w:val="none" w:sz="0" w:space="0" w:color="auto"/>
        <w:left w:val="none" w:sz="0" w:space="0" w:color="auto"/>
        <w:bottom w:val="none" w:sz="0" w:space="0" w:color="auto"/>
        <w:right w:val="none" w:sz="0" w:space="0" w:color="auto"/>
      </w:divBdr>
    </w:div>
    <w:div w:id="1794710704">
      <w:bodyDiv w:val="1"/>
      <w:marLeft w:val="0"/>
      <w:marRight w:val="0"/>
      <w:marTop w:val="0"/>
      <w:marBottom w:val="0"/>
      <w:divBdr>
        <w:top w:val="none" w:sz="0" w:space="0" w:color="auto"/>
        <w:left w:val="none" w:sz="0" w:space="0" w:color="auto"/>
        <w:bottom w:val="none" w:sz="0" w:space="0" w:color="auto"/>
        <w:right w:val="none" w:sz="0" w:space="0" w:color="auto"/>
      </w:divBdr>
      <w:divsChild>
        <w:div w:id="1000231482">
          <w:marLeft w:val="0"/>
          <w:marRight w:val="0"/>
          <w:marTop w:val="0"/>
          <w:marBottom w:val="0"/>
          <w:divBdr>
            <w:top w:val="none" w:sz="0" w:space="0" w:color="auto"/>
            <w:left w:val="none" w:sz="0" w:space="0" w:color="auto"/>
            <w:bottom w:val="none" w:sz="0" w:space="0" w:color="auto"/>
            <w:right w:val="none" w:sz="0" w:space="0" w:color="auto"/>
          </w:divBdr>
          <w:divsChild>
            <w:div w:id="375662920">
              <w:marLeft w:val="0"/>
              <w:marRight w:val="0"/>
              <w:marTop w:val="0"/>
              <w:marBottom w:val="0"/>
              <w:divBdr>
                <w:top w:val="none" w:sz="0" w:space="0" w:color="auto"/>
                <w:left w:val="none" w:sz="0" w:space="0" w:color="auto"/>
                <w:bottom w:val="none" w:sz="0" w:space="0" w:color="auto"/>
                <w:right w:val="none" w:sz="0" w:space="0" w:color="auto"/>
              </w:divBdr>
              <w:divsChild>
                <w:div w:id="589893824">
                  <w:marLeft w:val="0"/>
                  <w:marRight w:val="0"/>
                  <w:marTop w:val="0"/>
                  <w:marBottom w:val="0"/>
                  <w:divBdr>
                    <w:top w:val="none" w:sz="0" w:space="0" w:color="auto"/>
                    <w:left w:val="none" w:sz="0" w:space="0" w:color="auto"/>
                    <w:bottom w:val="none" w:sz="0" w:space="0" w:color="auto"/>
                    <w:right w:val="none" w:sz="0" w:space="0" w:color="auto"/>
                  </w:divBdr>
                  <w:divsChild>
                    <w:div w:id="1219323818">
                      <w:marLeft w:val="0"/>
                      <w:marRight w:val="0"/>
                      <w:marTop w:val="0"/>
                      <w:marBottom w:val="0"/>
                      <w:divBdr>
                        <w:top w:val="none" w:sz="0" w:space="0" w:color="auto"/>
                        <w:left w:val="none" w:sz="0" w:space="0" w:color="auto"/>
                        <w:bottom w:val="none" w:sz="0" w:space="0" w:color="auto"/>
                        <w:right w:val="none" w:sz="0" w:space="0" w:color="auto"/>
                      </w:divBdr>
                      <w:divsChild>
                        <w:div w:id="1514227266">
                          <w:marLeft w:val="0"/>
                          <w:marRight w:val="0"/>
                          <w:marTop w:val="480"/>
                          <w:marBottom w:val="0"/>
                          <w:divBdr>
                            <w:top w:val="none" w:sz="0" w:space="0" w:color="auto"/>
                            <w:left w:val="none" w:sz="0" w:space="0" w:color="auto"/>
                            <w:bottom w:val="none" w:sz="0" w:space="0" w:color="auto"/>
                            <w:right w:val="none" w:sz="0" w:space="0" w:color="auto"/>
                          </w:divBdr>
                          <w:divsChild>
                            <w:div w:id="206454774">
                              <w:marLeft w:val="0"/>
                              <w:marRight w:val="0"/>
                              <w:marTop w:val="0"/>
                              <w:marBottom w:val="0"/>
                              <w:divBdr>
                                <w:top w:val="none" w:sz="0" w:space="0" w:color="auto"/>
                                <w:left w:val="none" w:sz="0" w:space="0" w:color="auto"/>
                                <w:bottom w:val="none" w:sz="0" w:space="0" w:color="auto"/>
                                <w:right w:val="none" w:sz="0" w:space="0" w:color="auto"/>
                              </w:divBdr>
                              <w:divsChild>
                                <w:div w:id="1348869459">
                                  <w:marLeft w:val="0"/>
                                  <w:marRight w:val="0"/>
                                  <w:marTop w:val="1800"/>
                                  <w:marBottom w:val="300"/>
                                  <w:divBdr>
                                    <w:top w:val="single" w:sz="36" w:space="0" w:color="000000"/>
                                    <w:left w:val="single" w:sz="36" w:space="0" w:color="000000"/>
                                    <w:bottom w:val="single" w:sz="36" w:space="0" w:color="000000"/>
                                    <w:right w:val="single" w:sz="36" w:space="0" w:color="000000"/>
                                  </w:divBdr>
                                  <w:divsChild>
                                    <w:div w:id="370229501">
                                      <w:marLeft w:val="0"/>
                                      <w:marRight w:val="0"/>
                                      <w:marTop w:val="0"/>
                                      <w:marBottom w:val="0"/>
                                      <w:divBdr>
                                        <w:top w:val="none" w:sz="0" w:space="0" w:color="auto"/>
                                        <w:left w:val="none" w:sz="0" w:space="0" w:color="auto"/>
                                        <w:bottom w:val="none" w:sz="0" w:space="0" w:color="auto"/>
                                        <w:right w:val="none" w:sz="0" w:space="0" w:color="auto"/>
                                      </w:divBdr>
                                      <w:divsChild>
                                        <w:div w:id="13531961">
                                          <w:marLeft w:val="0"/>
                                          <w:marRight w:val="0"/>
                                          <w:marTop w:val="0"/>
                                          <w:marBottom w:val="0"/>
                                          <w:divBdr>
                                            <w:top w:val="none" w:sz="0" w:space="0" w:color="auto"/>
                                            <w:left w:val="none" w:sz="0" w:space="0" w:color="auto"/>
                                            <w:bottom w:val="single" w:sz="12" w:space="4" w:color="000000"/>
                                            <w:right w:val="none" w:sz="0" w:space="0" w:color="auto"/>
                                          </w:divBdr>
                                          <w:divsChild>
                                            <w:div w:id="770472276">
                                              <w:marLeft w:val="0"/>
                                              <w:marRight w:val="0"/>
                                              <w:marTop w:val="0"/>
                                              <w:marBottom w:val="0"/>
                                              <w:divBdr>
                                                <w:top w:val="none" w:sz="0" w:space="0" w:color="auto"/>
                                                <w:left w:val="none" w:sz="0" w:space="0" w:color="auto"/>
                                                <w:bottom w:val="none" w:sz="0" w:space="0" w:color="auto"/>
                                                <w:right w:val="none" w:sz="0" w:space="0" w:color="auto"/>
                                              </w:divBdr>
                                              <w:divsChild>
                                                <w:div w:id="1160317440">
                                                  <w:marLeft w:val="0"/>
                                                  <w:marRight w:val="0"/>
                                                  <w:marTop w:val="0"/>
                                                  <w:marBottom w:val="0"/>
                                                  <w:divBdr>
                                                    <w:top w:val="none" w:sz="0" w:space="0" w:color="auto"/>
                                                    <w:left w:val="none" w:sz="0" w:space="0" w:color="auto"/>
                                                    <w:bottom w:val="none" w:sz="0" w:space="0" w:color="auto"/>
                                                    <w:right w:val="none" w:sz="0" w:space="0" w:color="auto"/>
                                                  </w:divBdr>
                                                  <w:divsChild>
                                                    <w:div w:id="285158609">
                                                      <w:marLeft w:val="0"/>
                                                      <w:marRight w:val="0"/>
                                                      <w:marTop w:val="0"/>
                                                      <w:marBottom w:val="75"/>
                                                      <w:divBdr>
                                                        <w:top w:val="none" w:sz="0" w:space="0" w:color="auto"/>
                                                        <w:left w:val="none" w:sz="0" w:space="0" w:color="auto"/>
                                                        <w:bottom w:val="none" w:sz="0" w:space="0" w:color="auto"/>
                                                        <w:right w:val="none" w:sz="0" w:space="0" w:color="auto"/>
                                                      </w:divBdr>
                                                    </w:div>
                                                    <w:div w:id="1597790731">
                                                      <w:marLeft w:val="300"/>
                                                      <w:marRight w:val="0"/>
                                                      <w:marTop w:val="0"/>
                                                      <w:marBottom w:val="300"/>
                                                      <w:divBdr>
                                                        <w:top w:val="none" w:sz="0" w:space="0" w:color="auto"/>
                                                        <w:left w:val="none" w:sz="0" w:space="0" w:color="auto"/>
                                                        <w:bottom w:val="none" w:sz="0" w:space="0" w:color="auto"/>
                                                        <w:right w:val="none" w:sz="0" w:space="0" w:color="auto"/>
                                                      </w:divBdr>
                                                      <w:divsChild>
                                                        <w:div w:id="856574717">
                                                          <w:marLeft w:val="0"/>
                                                          <w:marRight w:val="0"/>
                                                          <w:marTop w:val="0"/>
                                                          <w:marBottom w:val="0"/>
                                                          <w:divBdr>
                                                            <w:top w:val="none" w:sz="0" w:space="0" w:color="auto"/>
                                                            <w:left w:val="none" w:sz="0" w:space="0" w:color="auto"/>
                                                            <w:bottom w:val="none" w:sz="0" w:space="0" w:color="auto"/>
                                                            <w:right w:val="none" w:sz="0" w:space="0" w:color="auto"/>
                                                          </w:divBdr>
                                                          <w:divsChild>
                                                            <w:div w:id="742028858">
                                                              <w:marLeft w:val="0"/>
                                                              <w:marRight w:val="0"/>
                                                              <w:marTop w:val="0"/>
                                                              <w:marBottom w:val="0"/>
                                                              <w:divBdr>
                                                                <w:top w:val="none" w:sz="0" w:space="0" w:color="auto"/>
                                                                <w:left w:val="none" w:sz="0" w:space="0" w:color="auto"/>
                                                                <w:bottom w:val="none" w:sz="0" w:space="0" w:color="auto"/>
                                                                <w:right w:val="none" w:sz="0" w:space="0" w:color="auto"/>
                                                              </w:divBdr>
                                                              <w:divsChild>
                                                                <w:div w:id="313141856">
                                                                  <w:marLeft w:val="0"/>
                                                                  <w:marRight w:val="0"/>
                                                                  <w:marTop w:val="0"/>
                                                                  <w:marBottom w:val="0"/>
                                                                  <w:divBdr>
                                                                    <w:top w:val="none" w:sz="0" w:space="0" w:color="auto"/>
                                                                    <w:left w:val="none" w:sz="0" w:space="0" w:color="auto"/>
                                                                    <w:bottom w:val="none" w:sz="0" w:space="0" w:color="auto"/>
                                                                    <w:right w:val="none" w:sz="0" w:space="0" w:color="auto"/>
                                                                  </w:divBdr>
                                                                  <w:divsChild>
                                                                    <w:div w:id="51588697">
                                                                      <w:marLeft w:val="225"/>
                                                                      <w:marRight w:val="0"/>
                                                                      <w:marTop w:val="0"/>
                                                                      <w:marBottom w:val="0"/>
                                                                      <w:divBdr>
                                                                        <w:top w:val="none" w:sz="0" w:space="0" w:color="auto"/>
                                                                        <w:left w:val="single" w:sz="6" w:space="11" w:color="7D7D7D"/>
                                                                        <w:bottom w:val="none" w:sz="0" w:space="0" w:color="auto"/>
                                                                        <w:right w:val="none" w:sz="0" w:space="0" w:color="auto"/>
                                                                      </w:divBdr>
                                                                      <w:divsChild>
                                                                        <w:div w:id="767776668">
                                                                          <w:marLeft w:val="0"/>
                                                                          <w:marRight w:val="0"/>
                                                                          <w:marTop w:val="0"/>
                                                                          <w:marBottom w:val="0"/>
                                                                          <w:divBdr>
                                                                            <w:top w:val="none" w:sz="0" w:space="0" w:color="auto"/>
                                                                            <w:left w:val="none" w:sz="0" w:space="0" w:color="auto"/>
                                                                            <w:bottom w:val="none" w:sz="0" w:space="0" w:color="auto"/>
                                                                            <w:right w:val="none" w:sz="0" w:space="0" w:color="auto"/>
                                                                          </w:divBdr>
                                                                        </w:div>
                                                                        <w:div w:id="770977339">
                                                                          <w:marLeft w:val="0"/>
                                                                          <w:marRight w:val="0"/>
                                                                          <w:marTop w:val="75"/>
                                                                          <w:marBottom w:val="75"/>
                                                                          <w:divBdr>
                                                                            <w:top w:val="none" w:sz="0" w:space="0" w:color="auto"/>
                                                                            <w:left w:val="none" w:sz="0" w:space="0" w:color="auto"/>
                                                                            <w:bottom w:val="none" w:sz="0" w:space="0" w:color="auto"/>
                                                                            <w:right w:val="none" w:sz="0" w:space="0" w:color="auto"/>
                                                                          </w:divBdr>
                                                                        </w:div>
                                                                        <w:div w:id="598677721">
                                                                          <w:marLeft w:val="0"/>
                                                                          <w:marRight w:val="0"/>
                                                                          <w:marTop w:val="0"/>
                                                                          <w:marBottom w:val="180"/>
                                                                          <w:divBdr>
                                                                            <w:top w:val="none" w:sz="0" w:space="0" w:color="auto"/>
                                                                            <w:left w:val="none" w:sz="0" w:space="0" w:color="auto"/>
                                                                            <w:bottom w:val="none" w:sz="0" w:space="0" w:color="auto"/>
                                                                            <w:right w:val="none" w:sz="0" w:space="0" w:color="auto"/>
                                                                          </w:divBdr>
                                                                        </w:div>
                                                                        <w:div w:id="1243491184">
                                                                          <w:marLeft w:val="0"/>
                                                                          <w:marRight w:val="0"/>
                                                                          <w:marTop w:val="0"/>
                                                                          <w:marBottom w:val="0"/>
                                                                          <w:divBdr>
                                                                            <w:top w:val="single" w:sz="12" w:space="6" w:color="75D7B9"/>
                                                                            <w:left w:val="single" w:sz="12" w:space="6" w:color="75D7B9"/>
                                                                            <w:bottom w:val="single" w:sz="12" w:space="6" w:color="75D7B9"/>
                                                                            <w:right w:val="single" w:sz="12" w:space="6" w:color="75D7B9"/>
                                                                          </w:divBdr>
                                                                        </w:div>
                                                                      </w:divsChild>
                                                                    </w:div>
                                                                  </w:divsChild>
                                                                </w:div>
                                                              </w:divsChild>
                                                            </w:div>
                                                          </w:divsChild>
                                                        </w:div>
                                                      </w:divsChild>
                                                    </w:div>
                                                    <w:div w:id="655842559">
                                                      <w:marLeft w:val="0"/>
                                                      <w:marRight w:val="0"/>
                                                      <w:marTop w:val="0"/>
                                                      <w:marBottom w:val="75"/>
                                                      <w:divBdr>
                                                        <w:top w:val="none" w:sz="0" w:space="0" w:color="auto"/>
                                                        <w:left w:val="none" w:sz="0" w:space="0" w:color="auto"/>
                                                        <w:bottom w:val="none" w:sz="0" w:space="0" w:color="auto"/>
                                                        <w:right w:val="none" w:sz="0" w:space="0" w:color="auto"/>
                                                      </w:divBdr>
                                                    </w:div>
                                                    <w:div w:id="709964327">
                                                      <w:marLeft w:val="0"/>
                                                      <w:marRight w:val="0"/>
                                                      <w:marTop w:val="0"/>
                                                      <w:marBottom w:val="75"/>
                                                      <w:divBdr>
                                                        <w:top w:val="none" w:sz="0" w:space="0" w:color="auto"/>
                                                        <w:left w:val="none" w:sz="0" w:space="0" w:color="auto"/>
                                                        <w:bottom w:val="none" w:sz="0" w:space="0" w:color="auto"/>
                                                        <w:right w:val="none" w:sz="0" w:space="0" w:color="auto"/>
                                                      </w:divBdr>
                                                    </w:div>
                                                    <w:div w:id="546454073">
                                                      <w:marLeft w:val="0"/>
                                                      <w:marRight w:val="0"/>
                                                      <w:marTop w:val="0"/>
                                                      <w:marBottom w:val="75"/>
                                                      <w:divBdr>
                                                        <w:top w:val="none" w:sz="0" w:space="0" w:color="auto"/>
                                                        <w:left w:val="none" w:sz="0" w:space="0" w:color="auto"/>
                                                        <w:bottom w:val="none" w:sz="0" w:space="0" w:color="auto"/>
                                                        <w:right w:val="none" w:sz="0" w:space="0" w:color="auto"/>
                                                      </w:divBdr>
                                                    </w:div>
                                                    <w:div w:id="201765780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881019702">
                                              <w:marLeft w:val="300"/>
                                              <w:marRight w:val="300"/>
                                              <w:marTop w:val="300"/>
                                              <w:marBottom w:val="300"/>
                                              <w:divBdr>
                                                <w:top w:val="none" w:sz="0" w:space="0" w:color="auto"/>
                                                <w:left w:val="none" w:sz="0" w:space="0" w:color="auto"/>
                                                <w:bottom w:val="none" w:sz="0" w:space="0" w:color="auto"/>
                                                <w:right w:val="none" w:sz="0" w:space="0" w:color="auto"/>
                                              </w:divBdr>
                                            </w:div>
                                          </w:divsChild>
                                        </w:div>
                                        <w:div w:id="346106260">
                                          <w:marLeft w:val="0"/>
                                          <w:marRight w:val="0"/>
                                          <w:marTop w:val="0"/>
                                          <w:marBottom w:val="0"/>
                                          <w:divBdr>
                                            <w:top w:val="none" w:sz="0" w:space="0" w:color="auto"/>
                                            <w:left w:val="none" w:sz="0" w:space="0" w:color="auto"/>
                                            <w:bottom w:val="single" w:sz="12" w:space="15" w:color="000000"/>
                                            <w:right w:val="none" w:sz="0" w:space="0" w:color="auto"/>
                                          </w:divBdr>
                                          <w:divsChild>
                                            <w:div w:id="2122338662">
                                              <w:marLeft w:val="0"/>
                                              <w:marRight w:val="0"/>
                                              <w:marTop w:val="0"/>
                                              <w:marBottom w:val="0"/>
                                              <w:divBdr>
                                                <w:top w:val="none" w:sz="0" w:space="0" w:color="auto"/>
                                                <w:left w:val="none" w:sz="0" w:space="0" w:color="auto"/>
                                                <w:bottom w:val="none" w:sz="0" w:space="0" w:color="auto"/>
                                                <w:right w:val="none" w:sz="0" w:space="0" w:color="auto"/>
                                              </w:divBdr>
                                              <w:divsChild>
                                                <w:div w:id="2030641297">
                                                  <w:marLeft w:val="0"/>
                                                  <w:marRight w:val="0"/>
                                                  <w:marTop w:val="0"/>
                                                  <w:marBottom w:val="0"/>
                                                  <w:divBdr>
                                                    <w:top w:val="none" w:sz="0" w:space="0" w:color="auto"/>
                                                    <w:left w:val="none" w:sz="0" w:space="0" w:color="auto"/>
                                                    <w:bottom w:val="none" w:sz="0" w:space="0" w:color="auto"/>
                                                    <w:right w:val="none" w:sz="0" w:space="0" w:color="auto"/>
                                                  </w:divBdr>
                                                </w:div>
                                              </w:divsChild>
                                            </w:div>
                                            <w:div w:id="1213616628">
                                              <w:marLeft w:val="0"/>
                                              <w:marRight w:val="0"/>
                                              <w:marTop w:val="0"/>
                                              <w:marBottom w:val="0"/>
                                              <w:divBdr>
                                                <w:top w:val="none" w:sz="0" w:space="0" w:color="auto"/>
                                                <w:left w:val="none" w:sz="0" w:space="0" w:color="auto"/>
                                                <w:bottom w:val="none" w:sz="0" w:space="0" w:color="auto"/>
                                                <w:right w:val="none" w:sz="0" w:space="0" w:color="auto"/>
                                              </w:divBdr>
                                              <w:divsChild>
                                                <w:div w:id="49572213">
                                                  <w:marLeft w:val="0"/>
                                                  <w:marRight w:val="0"/>
                                                  <w:marTop w:val="0"/>
                                                  <w:marBottom w:val="0"/>
                                                  <w:divBdr>
                                                    <w:top w:val="none" w:sz="0" w:space="0" w:color="auto"/>
                                                    <w:left w:val="none" w:sz="0" w:space="0" w:color="auto"/>
                                                    <w:bottom w:val="none" w:sz="0" w:space="0" w:color="auto"/>
                                                    <w:right w:val="none" w:sz="0" w:space="0" w:color="auto"/>
                                                  </w:divBdr>
                                                  <w:divsChild>
                                                    <w:div w:id="1241525057">
                                                      <w:marLeft w:val="0"/>
                                                      <w:marRight w:val="288"/>
                                                      <w:marTop w:val="0"/>
                                                      <w:marBottom w:val="0"/>
                                                      <w:divBdr>
                                                        <w:top w:val="none" w:sz="0" w:space="0" w:color="auto"/>
                                                        <w:left w:val="none" w:sz="0" w:space="0" w:color="auto"/>
                                                        <w:bottom w:val="none" w:sz="0" w:space="0" w:color="auto"/>
                                                        <w:right w:val="none" w:sz="0" w:space="0" w:color="auto"/>
                                                      </w:divBdr>
                                                    </w:div>
                                                    <w:div w:id="1762796875">
                                                      <w:marLeft w:val="0"/>
                                                      <w:marRight w:val="288"/>
                                                      <w:marTop w:val="0"/>
                                                      <w:marBottom w:val="0"/>
                                                      <w:divBdr>
                                                        <w:top w:val="none" w:sz="0" w:space="0" w:color="auto"/>
                                                        <w:left w:val="none" w:sz="0" w:space="0" w:color="auto"/>
                                                        <w:bottom w:val="none" w:sz="0" w:space="0" w:color="auto"/>
                                                        <w:right w:val="none" w:sz="0" w:space="0" w:color="auto"/>
                                                      </w:divBdr>
                                                    </w:div>
                                                    <w:div w:id="1165439203">
                                                      <w:marLeft w:val="0"/>
                                                      <w:marRight w:val="288"/>
                                                      <w:marTop w:val="0"/>
                                                      <w:marBottom w:val="0"/>
                                                      <w:divBdr>
                                                        <w:top w:val="none" w:sz="0" w:space="0" w:color="auto"/>
                                                        <w:left w:val="none" w:sz="0" w:space="0" w:color="auto"/>
                                                        <w:bottom w:val="none" w:sz="0" w:space="0" w:color="auto"/>
                                                        <w:right w:val="none" w:sz="0" w:space="0" w:color="auto"/>
                                                      </w:divBdr>
                                                    </w:div>
                                                  </w:divsChild>
                                                </w:div>
                                              </w:divsChild>
                                            </w:div>
                                          </w:divsChild>
                                        </w:div>
                                        <w:div w:id="1805196344">
                                          <w:marLeft w:val="0"/>
                                          <w:marRight w:val="0"/>
                                          <w:marTop w:val="0"/>
                                          <w:marBottom w:val="0"/>
                                          <w:divBdr>
                                            <w:top w:val="none" w:sz="0" w:space="0" w:color="auto"/>
                                            <w:left w:val="none" w:sz="0" w:space="0" w:color="auto"/>
                                            <w:bottom w:val="none" w:sz="0" w:space="0" w:color="auto"/>
                                            <w:right w:val="none" w:sz="0" w:space="0" w:color="auto"/>
                                          </w:divBdr>
                                          <w:divsChild>
                                            <w:div w:id="702092774">
                                              <w:marLeft w:val="0"/>
                                              <w:marRight w:val="0"/>
                                              <w:marTop w:val="0"/>
                                              <w:marBottom w:val="0"/>
                                              <w:divBdr>
                                                <w:top w:val="none" w:sz="0" w:space="0" w:color="auto"/>
                                                <w:left w:val="none" w:sz="0" w:space="0" w:color="auto"/>
                                                <w:bottom w:val="none" w:sz="0" w:space="0" w:color="auto"/>
                                                <w:right w:val="none" w:sz="0" w:space="0" w:color="auto"/>
                                              </w:divBdr>
                                              <w:divsChild>
                                                <w:div w:id="853376797">
                                                  <w:marLeft w:val="0"/>
                                                  <w:marRight w:val="0"/>
                                                  <w:marTop w:val="0"/>
                                                  <w:marBottom w:val="0"/>
                                                  <w:divBdr>
                                                    <w:top w:val="none" w:sz="0" w:space="0" w:color="auto"/>
                                                    <w:left w:val="none" w:sz="0" w:space="0" w:color="auto"/>
                                                    <w:bottom w:val="none" w:sz="0" w:space="0" w:color="auto"/>
                                                    <w:right w:val="none" w:sz="0" w:space="0" w:color="auto"/>
                                                  </w:divBdr>
                                                </w:div>
                                              </w:divsChild>
                                            </w:div>
                                            <w:div w:id="76245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7500856">
                          <w:marLeft w:val="225"/>
                          <w:marRight w:val="225"/>
                          <w:marTop w:val="750"/>
                          <w:marBottom w:val="750"/>
                          <w:divBdr>
                            <w:top w:val="none" w:sz="0" w:space="0" w:color="auto"/>
                            <w:left w:val="none" w:sz="0" w:space="0" w:color="auto"/>
                            <w:bottom w:val="none" w:sz="0" w:space="0" w:color="auto"/>
                            <w:right w:val="none" w:sz="0" w:space="0" w:color="auto"/>
                          </w:divBdr>
                          <w:divsChild>
                            <w:div w:id="246808765">
                              <w:marLeft w:val="0"/>
                              <w:marRight w:val="0"/>
                              <w:marTop w:val="0"/>
                              <w:marBottom w:val="0"/>
                              <w:divBdr>
                                <w:top w:val="none" w:sz="0" w:space="0" w:color="auto"/>
                                <w:left w:val="none" w:sz="0" w:space="0" w:color="auto"/>
                                <w:bottom w:val="none" w:sz="0" w:space="0" w:color="auto"/>
                                <w:right w:val="none" w:sz="0" w:space="0" w:color="auto"/>
                              </w:divBdr>
                              <w:divsChild>
                                <w:div w:id="21638478">
                                  <w:marLeft w:val="0"/>
                                  <w:marRight w:val="0"/>
                                  <w:marTop w:val="0"/>
                                  <w:marBottom w:val="0"/>
                                  <w:divBdr>
                                    <w:top w:val="none" w:sz="0" w:space="0" w:color="auto"/>
                                    <w:left w:val="none" w:sz="0" w:space="0" w:color="auto"/>
                                    <w:bottom w:val="none" w:sz="0" w:space="0" w:color="auto"/>
                                    <w:right w:val="none" w:sz="0" w:space="0" w:color="auto"/>
                                  </w:divBdr>
                                </w:div>
                                <w:div w:id="130756912">
                                  <w:marLeft w:val="0"/>
                                  <w:marRight w:val="0"/>
                                  <w:marTop w:val="0"/>
                                  <w:marBottom w:val="0"/>
                                  <w:divBdr>
                                    <w:top w:val="none" w:sz="0" w:space="0" w:color="auto"/>
                                    <w:left w:val="none" w:sz="0" w:space="0" w:color="auto"/>
                                    <w:bottom w:val="none" w:sz="0" w:space="0" w:color="auto"/>
                                    <w:right w:val="none" w:sz="0" w:space="0" w:color="auto"/>
                                  </w:divBdr>
                                  <w:divsChild>
                                    <w:div w:id="1342050201">
                                      <w:marLeft w:val="0"/>
                                      <w:marRight w:val="0"/>
                                      <w:marTop w:val="0"/>
                                      <w:marBottom w:val="0"/>
                                      <w:divBdr>
                                        <w:top w:val="none" w:sz="0" w:space="0" w:color="auto"/>
                                        <w:left w:val="none" w:sz="0" w:space="0" w:color="auto"/>
                                        <w:bottom w:val="none" w:sz="0" w:space="0" w:color="auto"/>
                                        <w:right w:val="none" w:sz="0" w:space="0" w:color="auto"/>
                                      </w:divBdr>
                                      <w:divsChild>
                                        <w:div w:id="1111240753">
                                          <w:marLeft w:val="0"/>
                                          <w:marRight w:val="0"/>
                                          <w:marTop w:val="0"/>
                                          <w:marBottom w:val="0"/>
                                          <w:divBdr>
                                            <w:top w:val="none" w:sz="0" w:space="0" w:color="auto"/>
                                            <w:left w:val="none" w:sz="0" w:space="0" w:color="auto"/>
                                            <w:bottom w:val="none" w:sz="0" w:space="0" w:color="auto"/>
                                            <w:right w:val="none" w:sz="0" w:space="0" w:color="auto"/>
                                          </w:divBdr>
                                          <w:divsChild>
                                            <w:div w:id="72897610">
                                              <w:marLeft w:val="0"/>
                                              <w:marRight w:val="0"/>
                                              <w:marTop w:val="0"/>
                                              <w:marBottom w:val="0"/>
                                              <w:divBdr>
                                                <w:top w:val="none" w:sz="0" w:space="0" w:color="auto"/>
                                                <w:left w:val="none" w:sz="0" w:space="0" w:color="auto"/>
                                                <w:bottom w:val="none" w:sz="0" w:space="0" w:color="auto"/>
                                                <w:right w:val="none" w:sz="0" w:space="0" w:color="auto"/>
                                              </w:divBdr>
                                              <w:divsChild>
                                                <w:div w:id="593437021">
                                                  <w:marLeft w:val="0"/>
                                                  <w:marRight w:val="0"/>
                                                  <w:marTop w:val="0"/>
                                                  <w:marBottom w:val="0"/>
                                                  <w:divBdr>
                                                    <w:top w:val="none" w:sz="0" w:space="0" w:color="auto"/>
                                                    <w:left w:val="none" w:sz="0" w:space="0" w:color="auto"/>
                                                    <w:bottom w:val="none" w:sz="0" w:space="0" w:color="auto"/>
                                                    <w:right w:val="none" w:sz="0" w:space="0" w:color="auto"/>
                                                  </w:divBdr>
                                                  <w:divsChild>
                                                    <w:div w:id="458106697">
                                                      <w:marLeft w:val="0"/>
                                                      <w:marRight w:val="0"/>
                                                      <w:marTop w:val="0"/>
                                                      <w:marBottom w:val="0"/>
                                                      <w:divBdr>
                                                        <w:top w:val="none" w:sz="0" w:space="0" w:color="auto"/>
                                                        <w:left w:val="none" w:sz="0" w:space="0" w:color="auto"/>
                                                        <w:bottom w:val="none" w:sz="0" w:space="0" w:color="auto"/>
                                                        <w:right w:val="none" w:sz="0" w:space="0" w:color="auto"/>
                                                      </w:divBdr>
                                                      <w:divsChild>
                                                        <w:div w:id="78272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9664622">
                                      <w:marLeft w:val="0"/>
                                      <w:marRight w:val="0"/>
                                      <w:marTop w:val="0"/>
                                      <w:marBottom w:val="0"/>
                                      <w:divBdr>
                                        <w:top w:val="none" w:sz="0" w:space="0" w:color="auto"/>
                                        <w:left w:val="none" w:sz="0" w:space="0" w:color="auto"/>
                                        <w:bottom w:val="none" w:sz="0" w:space="0" w:color="auto"/>
                                        <w:right w:val="none" w:sz="0" w:space="0" w:color="auto"/>
                                      </w:divBdr>
                                      <w:divsChild>
                                        <w:div w:id="1217400464">
                                          <w:marLeft w:val="0"/>
                                          <w:marRight w:val="0"/>
                                          <w:marTop w:val="0"/>
                                          <w:marBottom w:val="0"/>
                                          <w:divBdr>
                                            <w:top w:val="none" w:sz="0" w:space="0" w:color="auto"/>
                                            <w:left w:val="none" w:sz="0" w:space="0" w:color="auto"/>
                                            <w:bottom w:val="none" w:sz="0" w:space="0" w:color="auto"/>
                                            <w:right w:val="none" w:sz="0" w:space="0" w:color="auto"/>
                                          </w:divBdr>
                                          <w:divsChild>
                                            <w:div w:id="1794247622">
                                              <w:marLeft w:val="0"/>
                                              <w:marRight w:val="0"/>
                                              <w:marTop w:val="0"/>
                                              <w:marBottom w:val="0"/>
                                              <w:divBdr>
                                                <w:top w:val="none" w:sz="0" w:space="0" w:color="auto"/>
                                                <w:left w:val="none" w:sz="0" w:space="0" w:color="auto"/>
                                                <w:bottom w:val="none" w:sz="0" w:space="0" w:color="auto"/>
                                                <w:right w:val="none" w:sz="0" w:space="0" w:color="auto"/>
                                              </w:divBdr>
                                              <w:divsChild>
                                                <w:div w:id="2112704103">
                                                  <w:marLeft w:val="0"/>
                                                  <w:marRight w:val="0"/>
                                                  <w:marTop w:val="0"/>
                                                  <w:marBottom w:val="0"/>
                                                  <w:divBdr>
                                                    <w:top w:val="none" w:sz="0" w:space="0" w:color="auto"/>
                                                    <w:left w:val="none" w:sz="0" w:space="0" w:color="auto"/>
                                                    <w:bottom w:val="none" w:sz="0" w:space="0" w:color="auto"/>
                                                    <w:right w:val="none" w:sz="0" w:space="0" w:color="auto"/>
                                                  </w:divBdr>
                                                  <w:divsChild>
                                                    <w:div w:id="1268350211">
                                                      <w:marLeft w:val="0"/>
                                                      <w:marRight w:val="0"/>
                                                      <w:marTop w:val="0"/>
                                                      <w:marBottom w:val="0"/>
                                                      <w:divBdr>
                                                        <w:top w:val="none" w:sz="0" w:space="0" w:color="auto"/>
                                                        <w:left w:val="none" w:sz="0" w:space="0" w:color="auto"/>
                                                        <w:bottom w:val="none" w:sz="0" w:space="0" w:color="auto"/>
                                                        <w:right w:val="none" w:sz="0" w:space="0" w:color="auto"/>
                                                      </w:divBdr>
                                                      <w:divsChild>
                                                        <w:div w:id="155715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0754318">
                                      <w:marLeft w:val="0"/>
                                      <w:marRight w:val="0"/>
                                      <w:marTop w:val="0"/>
                                      <w:marBottom w:val="0"/>
                                      <w:divBdr>
                                        <w:top w:val="none" w:sz="0" w:space="0" w:color="auto"/>
                                        <w:left w:val="none" w:sz="0" w:space="0" w:color="auto"/>
                                        <w:bottom w:val="none" w:sz="0" w:space="0" w:color="auto"/>
                                        <w:right w:val="none" w:sz="0" w:space="0" w:color="auto"/>
                                      </w:divBdr>
                                      <w:divsChild>
                                        <w:div w:id="1523399255">
                                          <w:marLeft w:val="0"/>
                                          <w:marRight w:val="0"/>
                                          <w:marTop w:val="0"/>
                                          <w:marBottom w:val="0"/>
                                          <w:divBdr>
                                            <w:top w:val="none" w:sz="0" w:space="0" w:color="auto"/>
                                            <w:left w:val="none" w:sz="0" w:space="0" w:color="auto"/>
                                            <w:bottom w:val="none" w:sz="0" w:space="0" w:color="auto"/>
                                            <w:right w:val="none" w:sz="0" w:space="0" w:color="auto"/>
                                          </w:divBdr>
                                          <w:divsChild>
                                            <w:div w:id="684747692">
                                              <w:marLeft w:val="0"/>
                                              <w:marRight w:val="0"/>
                                              <w:marTop w:val="0"/>
                                              <w:marBottom w:val="0"/>
                                              <w:divBdr>
                                                <w:top w:val="none" w:sz="0" w:space="0" w:color="auto"/>
                                                <w:left w:val="none" w:sz="0" w:space="0" w:color="auto"/>
                                                <w:bottom w:val="none" w:sz="0" w:space="0" w:color="auto"/>
                                                <w:right w:val="none" w:sz="0" w:space="0" w:color="auto"/>
                                              </w:divBdr>
                                              <w:divsChild>
                                                <w:div w:id="17391997">
                                                  <w:marLeft w:val="0"/>
                                                  <w:marRight w:val="0"/>
                                                  <w:marTop w:val="0"/>
                                                  <w:marBottom w:val="0"/>
                                                  <w:divBdr>
                                                    <w:top w:val="none" w:sz="0" w:space="0" w:color="auto"/>
                                                    <w:left w:val="none" w:sz="0" w:space="0" w:color="auto"/>
                                                    <w:bottom w:val="none" w:sz="0" w:space="0" w:color="auto"/>
                                                    <w:right w:val="none" w:sz="0" w:space="0" w:color="auto"/>
                                                  </w:divBdr>
                                                  <w:divsChild>
                                                    <w:div w:id="1726373791">
                                                      <w:marLeft w:val="0"/>
                                                      <w:marRight w:val="0"/>
                                                      <w:marTop w:val="0"/>
                                                      <w:marBottom w:val="0"/>
                                                      <w:divBdr>
                                                        <w:top w:val="none" w:sz="0" w:space="0" w:color="auto"/>
                                                        <w:left w:val="none" w:sz="0" w:space="0" w:color="auto"/>
                                                        <w:bottom w:val="none" w:sz="0" w:space="0" w:color="auto"/>
                                                        <w:right w:val="none" w:sz="0" w:space="0" w:color="auto"/>
                                                      </w:divBdr>
                                                      <w:divsChild>
                                                        <w:div w:id="450514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8513821">
                                      <w:marLeft w:val="0"/>
                                      <w:marRight w:val="0"/>
                                      <w:marTop w:val="0"/>
                                      <w:marBottom w:val="0"/>
                                      <w:divBdr>
                                        <w:top w:val="none" w:sz="0" w:space="0" w:color="auto"/>
                                        <w:left w:val="none" w:sz="0" w:space="0" w:color="auto"/>
                                        <w:bottom w:val="none" w:sz="0" w:space="0" w:color="auto"/>
                                        <w:right w:val="none" w:sz="0" w:space="0" w:color="auto"/>
                                      </w:divBdr>
                                      <w:divsChild>
                                        <w:div w:id="315914129">
                                          <w:marLeft w:val="0"/>
                                          <w:marRight w:val="0"/>
                                          <w:marTop w:val="0"/>
                                          <w:marBottom w:val="0"/>
                                          <w:divBdr>
                                            <w:top w:val="none" w:sz="0" w:space="0" w:color="auto"/>
                                            <w:left w:val="none" w:sz="0" w:space="0" w:color="auto"/>
                                            <w:bottom w:val="none" w:sz="0" w:space="0" w:color="auto"/>
                                            <w:right w:val="none" w:sz="0" w:space="0" w:color="auto"/>
                                          </w:divBdr>
                                          <w:divsChild>
                                            <w:div w:id="693189867">
                                              <w:marLeft w:val="0"/>
                                              <w:marRight w:val="0"/>
                                              <w:marTop w:val="0"/>
                                              <w:marBottom w:val="0"/>
                                              <w:divBdr>
                                                <w:top w:val="none" w:sz="0" w:space="0" w:color="auto"/>
                                                <w:left w:val="none" w:sz="0" w:space="0" w:color="auto"/>
                                                <w:bottom w:val="none" w:sz="0" w:space="0" w:color="auto"/>
                                                <w:right w:val="none" w:sz="0" w:space="0" w:color="auto"/>
                                              </w:divBdr>
                                              <w:divsChild>
                                                <w:div w:id="1864590481">
                                                  <w:marLeft w:val="0"/>
                                                  <w:marRight w:val="0"/>
                                                  <w:marTop w:val="0"/>
                                                  <w:marBottom w:val="0"/>
                                                  <w:divBdr>
                                                    <w:top w:val="none" w:sz="0" w:space="0" w:color="auto"/>
                                                    <w:left w:val="none" w:sz="0" w:space="0" w:color="auto"/>
                                                    <w:bottom w:val="none" w:sz="0" w:space="0" w:color="auto"/>
                                                    <w:right w:val="none" w:sz="0" w:space="0" w:color="auto"/>
                                                  </w:divBdr>
                                                  <w:divsChild>
                                                    <w:div w:id="2070498012">
                                                      <w:marLeft w:val="0"/>
                                                      <w:marRight w:val="0"/>
                                                      <w:marTop w:val="0"/>
                                                      <w:marBottom w:val="0"/>
                                                      <w:divBdr>
                                                        <w:top w:val="none" w:sz="0" w:space="0" w:color="auto"/>
                                                        <w:left w:val="none" w:sz="0" w:space="0" w:color="auto"/>
                                                        <w:bottom w:val="none" w:sz="0" w:space="0" w:color="auto"/>
                                                        <w:right w:val="none" w:sz="0" w:space="0" w:color="auto"/>
                                                      </w:divBdr>
                                                      <w:divsChild>
                                                        <w:div w:id="176622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920718">
                                      <w:marLeft w:val="0"/>
                                      <w:marRight w:val="0"/>
                                      <w:marTop w:val="0"/>
                                      <w:marBottom w:val="0"/>
                                      <w:divBdr>
                                        <w:top w:val="none" w:sz="0" w:space="0" w:color="auto"/>
                                        <w:left w:val="none" w:sz="0" w:space="0" w:color="auto"/>
                                        <w:bottom w:val="none" w:sz="0" w:space="0" w:color="auto"/>
                                        <w:right w:val="none" w:sz="0" w:space="0" w:color="auto"/>
                                      </w:divBdr>
                                      <w:divsChild>
                                        <w:div w:id="721440270">
                                          <w:marLeft w:val="0"/>
                                          <w:marRight w:val="0"/>
                                          <w:marTop w:val="0"/>
                                          <w:marBottom w:val="0"/>
                                          <w:divBdr>
                                            <w:top w:val="none" w:sz="0" w:space="0" w:color="auto"/>
                                            <w:left w:val="none" w:sz="0" w:space="0" w:color="auto"/>
                                            <w:bottom w:val="none" w:sz="0" w:space="0" w:color="auto"/>
                                            <w:right w:val="none" w:sz="0" w:space="0" w:color="auto"/>
                                          </w:divBdr>
                                          <w:divsChild>
                                            <w:div w:id="292949157">
                                              <w:marLeft w:val="0"/>
                                              <w:marRight w:val="0"/>
                                              <w:marTop w:val="0"/>
                                              <w:marBottom w:val="0"/>
                                              <w:divBdr>
                                                <w:top w:val="none" w:sz="0" w:space="0" w:color="auto"/>
                                                <w:left w:val="none" w:sz="0" w:space="0" w:color="auto"/>
                                                <w:bottom w:val="none" w:sz="0" w:space="0" w:color="auto"/>
                                                <w:right w:val="none" w:sz="0" w:space="0" w:color="auto"/>
                                              </w:divBdr>
                                              <w:divsChild>
                                                <w:div w:id="1470586870">
                                                  <w:marLeft w:val="0"/>
                                                  <w:marRight w:val="0"/>
                                                  <w:marTop w:val="0"/>
                                                  <w:marBottom w:val="0"/>
                                                  <w:divBdr>
                                                    <w:top w:val="none" w:sz="0" w:space="0" w:color="auto"/>
                                                    <w:left w:val="none" w:sz="0" w:space="0" w:color="auto"/>
                                                    <w:bottom w:val="none" w:sz="0" w:space="0" w:color="auto"/>
                                                    <w:right w:val="none" w:sz="0" w:space="0" w:color="auto"/>
                                                  </w:divBdr>
                                                  <w:divsChild>
                                                    <w:div w:id="741297600">
                                                      <w:marLeft w:val="0"/>
                                                      <w:marRight w:val="0"/>
                                                      <w:marTop w:val="0"/>
                                                      <w:marBottom w:val="0"/>
                                                      <w:divBdr>
                                                        <w:top w:val="none" w:sz="0" w:space="0" w:color="auto"/>
                                                        <w:left w:val="none" w:sz="0" w:space="0" w:color="auto"/>
                                                        <w:bottom w:val="none" w:sz="0" w:space="0" w:color="auto"/>
                                                        <w:right w:val="none" w:sz="0" w:space="0" w:color="auto"/>
                                                      </w:divBdr>
                                                      <w:divsChild>
                                                        <w:div w:id="1147940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9752010">
                                      <w:marLeft w:val="0"/>
                                      <w:marRight w:val="0"/>
                                      <w:marTop w:val="0"/>
                                      <w:marBottom w:val="0"/>
                                      <w:divBdr>
                                        <w:top w:val="none" w:sz="0" w:space="0" w:color="auto"/>
                                        <w:left w:val="none" w:sz="0" w:space="0" w:color="auto"/>
                                        <w:bottom w:val="none" w:sz="0" w:space="0" w:color="auto"/>
                                        <w:right w:val="none" w:sz="0" w:space="0" w:color="auto"/>
                                      </w:divBdr>
                                      <w:divsChild>
                                        <w:div w:id="332726557">
                                          <w:marLeft w:val="0"/>
                                          <w:marRight w:val="0"/>
                                          <w:marTop w:val="0"/>
                                          <w:marBottom w:val="0"/>
                                          <w:divBdr>
                                            <w:top w:val="none" w:sz="0" w:space="0" w:color="auto"/>
                                            <w:left w:val="none" w:sz="0" w:space="0" w:color="auto"/>
                                            <w:bottom w:val="none" w:sz="0" w:space="0" w:color="auto"/>
                                            <w:right w:val="none" w:sz="0" w:space="0" w:color="auto"/>
                                          </w:divBdr>
                                          <w:divsChild>
                                            <w:div w:id="769089423">
                                              <w:marLeft w:val="0"/>
                                              <w:marRight w:val="0"/>
                                              <w:marTop w:val="0"/>
                                              <w:marBottom w:val="0"/>
                                              <w:divBdr>
                                                <w:top w:val="none" w:sz="0" w:space="0" w:color="auto"/>
                                                <w:left w:val="none" w:sz="0" w:space="0" w:color="auto"/>
                                                <w:bottom w:val="none" w:sz="0" w:space="0" w:color="auto"/>
                                                <w:right w:val="none" w:sz="0" w:space="0" w:color="auto"/>
                                              </w:divBdr>
                                              <w:divsChild>
                                                <w:div w:id="758865991">
                                                  <w:marLeft w:val="0"/>
                                                  <w:marRight w:val="0"/>
                                                  <w:marTop w:val="0"/>
                                                  <w:marBottom w:val="0"/>
                                                  <w:divBdr>
                                                    <w:top w:val="none" w:sz="0" w:space="0" w:color="auto"/>
                                                    <w:left w:val="none" w:sz="0" w:space="0" w:color="auto"/>
                                                    <w:bottom w:val="none" w:sz="0" w:space="0" w:color="auto"/>
                                                    <w:right w:val="none" w:sz="0" w:space="0" w:color="auto"/>
                                                  </w:divBdr>
                                                  <w:divsChild>
                                                    <w:div w:id="1863132264">
                                                      <w:marLeft w:val="0"/>
                                                      <w:marRight w:val="0"/>
                                                      <w:marTop w:val="0"/>
                                                      <w:marBottom w:val="0"/>
                                                      <w:divBdr>
                                                        <w:top w:val="none" w:sz="0" w:space="0" w:color="auto"/>
                                                        <w:left w:val="none" w:sz="0" w:space="0" w:color="auto"/>
                                                        <w:bottom w:val="none" w:sz="0" w:space="0" w:color="auto"/>
                                                        <w:right w:val="none" w:sz="0" w:space="0" w:color="auto"/>
                                                      </w:divBdr>
                                                      <w:divsChild>
                                                        <w:div w:id="455296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61885766">
                      <w:marLeft w:val="0"/>
                      <w:marRight w:val="0"/>
                      <w:marTop w:val="0"/>
                      <w:marBottom w:val="0"/>
                      <w:divBdr>
                        <w:top w:val="none" w:sz="0" w:space="0" w:color="auto"/>
                        <w:left w:val="none" w:sz="0" w:space="0" w:color="auto"/>
                        <w:bottom w:val="none" w:sz="0" w:space="0" w:color="auto"/>
                        <w:right w:val="none" w:sz="0" w:space="0" w:color="auto"/>
                      </w:divBdr>
                      <w:divsChild>
                        <w:div w:id="2078433301">
                          <w:marLeft w:val="0"/>
                          <w:marRight w:val="0"/>
                          <w:marTop w:val="0"/>
                          <w:marBottom w:val="0"/>
                          <w:divBdr>
                            <w:top w:val="none" w:sz="0" w:space="0" w:color="auto"/>
                            <w:left w:val="none" w:sz="0" w:space="0" w:color="auto"/>
                            <w:bottom w:val="none" w:sz="0" w:space="0" w:color="auto"/>
                            <w:right w:val="none" w:sz="0" w:space="0" w:color="auto"/>
                          </w:divBdr>
                          <w:divsChild>
                            <w:div w:id="759717176">
                              <w:marLeft w:val="0"/>
                              <w:marRight w:val="0"/>
                              <w:marTop w:val="0"/>
                              <w:marBottom w:val="0"/>
                              <w:divBdr>
                                <w:top w:val="none" w:sz="0" w:space="0" w:color="auto"/>
                                <w:left w:val="none" w:sz="0" w:space="0" w:color="auto"/>
                                <w:bottom w:val="none" w:sz="0" w:space="0" w:color="auto"/>
                                <w:right w:val="none" w:sz="0" w:space="0" w:color="auto"/>
                              </w:divBdr>
                              <w:divsChild>
                                <w:div w:id="365760700">
                                  <w:marLeft w:val="0"/>
                                  <w:marRight w:val="0"/>
                                  <w:marTop w:val="0"/>
                                  <w:marBottom w:val="0"/>
                                  <w:divBdr>
                                    <w:top w:val="none" w:sz="0" w:space="0" w:color="auto"/>
                                    <w:left w:val="none" w:sz="0" w:space="0" w:color="auto"/>
                                    <w:bottom w:val="none" w:sz="0" w:space="0" w:color="auto"/>
                                    <w:right w:val="none" w:sz="0" w:space="0" w:color="auto"/>
                                  </w:divBdr>
                                </w:div>
                                <w:div w:id="39403589">
                                  <w:marLeft w:val="0"/>
                                  <w:marRight w:val="0"/>
                                  <w:marTop w:val="0"/>
                                  <w:marBottom w:val="0"/>
                                  <w:divBdr>
                                    <w:top w:val="none" w:sz="0" w:space="0" w:color="auto"/>
                                    <w:left w:val="none" w:sz="0" w:space="0" w:color="auto"/>
                                    <w:bottom w:val="none" w:sz="0" w:space="0" w:color="auto"/>
                                    <w:right w:val="none" w:sz="0" w:space="0" w:color="auto"/>
                                  </w:divBdr>
                                </w:div>
                              </w:divsChild>
                            </w:div>
                            <w:div w:id="1272278269">
                              <w:marLeft w:val="0"/>
                              <w:marRight w:val="0"/>
                              <w:marTop w:val="360"/>
                              <w:marBottom w:val="0"/>
                              <w:divBdr>
                                <w:top w:val="none" w:sz="0" w:space="0" w:color="auto"/>
                                <w:left w:val="none" w:sz="0" w:space="0" w:color="auto"/>
                                <w:bottom w:val="none" w:sz="0" w:space="0" w:color="auto"/>
                                <w:right w:val="none" w:sz="0" w:space="0" w:color="auto"/>
                              </w:divBdr>
                            </w:div>
                            <w:div w:id="1543904141">
                              <w:marLeft w:val="0"/>
                              <w:marRight w:val="0"/>
                              <w:marTop w:val="0"/>
                              <w:marBottom w:val="0"/>
                              <w:divBdr>
                                <w:top w:val="none" w:sz="0" w:space="0" w:color="auto"/>
                                <w:left w:val="none" w:sz="0" w:space="0" w:color="auto"/>
                                <w:bottom w:val="none" w:sz="0" w:space="0" w:color="auto"/>
                                <w:right w:val="none" w:sz="0" w:space="0" w:color="auto"/>
                              </w:divBdr>
                              <w:divsChild>
                                <w:div w:id="1625381376">
                                  <w:marLeft w:val="0"/>
                                  <w:marRight w:val="0"/>
                                  <w:marTop w:val="0"/>
                                  <w:marBottom w:val="0"/>
                                  <w:divBdr>
                                    <w:top w:val="none" w:sz="0" w:space="0" w:color="auto"/>
                                    <w:left w:val="none" w:sz="0" w:space="0" w:color="auto"/>
                                    <w:bottom w:val="none" w:sz="0" w:space="0" w:color="auto"/>
                                    <w:right w:val="none" w:sz="0" w:space="0" w:color="auto"/>
                                  </w:divBdr>
                                </w:div>
                                <w:div w:id="1528177589">
                                  <w:marLeft w:val="0"/>
                                  <w:marRight w:val="0"/>
                                  <w:marTop w:val="0"/>
                                  <w:marBottom w:val="0"/>
                                  <w:divBdr>
                                    <w:top w:val="none" w:sz="0" w:space="0" w:color="auto"/>
                                    <w:left w:val="none" w:sz="0" w:space="0" w:color="auto"/>
                                    <w:bottom w:val="none" w:sz="0" w:space="0" w:color="auto"/>
                                    <w:right w:val="none" w:sz="0" w:space="0" w:color="auto"/>
                                  </w:divBdr>
                                </w:div>
                              </w:divsChild>
                            </w:div>
                            <w:div w:id="62873300">
                              <w:marLeft w:val="0"/>
                              <w:marRight w:val="0"/>
                              <w:marTop w:val="360"/>
                              <w:marBottom w:val="0"/>
                              <w:divBdr>
                                <w:top w:val="none" w:sz="0" w:space="0" w:color="auto"/>
                                <w:left w:val="none" w:sz="0" w:space="0" w:color="auto"/>
                                <w:bottom w:val="none" w:sz="0" w:space="0" w:color="auto"/>
                                <w:right w:val="none" w:sz="0" w:space="0" w:color="auto"/>
                              </w:divBdr>
                            </w:div>
                            <w:div w:id="1468816413">
                              <w:marLeft w:val="0"/>
                              <w:marRight w:val="0"/>
                              <w:marTop w:val="0"/>
                              <w:marBottom w:val="0"/>
                              <w:divBdr>
                                <w:top w:val="none" w:sz="0" w:space="0" w:color="auto"/>
                                <w:left w:val="none" w:sz="0" w:space="0" w:color="auto"/>
                                <w:bottom w:val="none" w:sz="0" w:space="0" w:color="auto"/>
                                <w:right w:val="none" w:sz="0" w:space="0" w:color="auto"/>
                              </w:divBdr>
                              <w:divsChild>
                                <w:div w:id="23555000">
                                  <w:marLeft w:val="0"/>
                                  <w:marRight w:val="0"/>
                                  <w:marTop w:val="0"/>
                                  <w:marBottom w:val="0"/>
                                  <w:divBdr>
                                    <w:top w:val="none" w:sz="0" w:space="0" w:color="auto"/>
                                    <w:left w:val="none" w:sz="0" w:space="0" w:color="auto"/>
                                    <w:bottom w:val="none" w:sz="0" w:space="0" w:color="auto"/>
                                    <w:right w:val="none" w:sz="0" w:space="0" w:color="auto"/>
                                  </w:divBdr>
                                </w:div>
                                <w:div w:id="142357023">
                                  <w:marLeft w:val="0"/>
                                  <w:marRight w:val="0"/>
                                  <w:marTop w:val="0"/>
                                  <w:marBottom w:val="0"/>
                                  <w:divBdr>
                                    <w:top w:val="none" w:sz="0" w:space="0" w:color="auto"/>
                                    <w:left w:val="none" w:sz="0" w:space="0" w:color="auto"/>
                                    <w:bottom w:val="none" w:sz="0" w:space="0" w:color="auto"/>
                                    <w:right w:val="none" w:sz="0" w:space="0" w:color="auto"/>
                                  </w:divBdr>
                                </w:div>
                              </w:divsChild>
                            </w:div>
                            <w:div w:id="1748771495">
                              <w:marLeft w:val="0"/>
                              <w:marRight w:val="0"/>
                              <w:marTop w:val="360"/>
                              <w:marBottom w:val="0"/>
                              <w:divBdr>
                                <w:top w:val="none" w:sz="0" w:space="0" w:color="auto"/>
                                <w:left w:val="none" w:sz="0" w:space="0" w:color="auto"/>
                                <w:bottom w:val="none" w:sz="0" w:space="0" w:color="auto"/>
                                <w:right w:val="none" w:sz="0" w:space="0" w:color="auto"/>
                              </w:divBdr>
                            </w:div>
                            <w:div w:id="517694308">
                              <w:marLeft w:val="0"/>
                              <w:marRight w:val="0"/>
                              <w:marTop w:val="0"/>
                              <w:marBottom w:val="0"/>
                              <w:divBdr>
                                <w:top w:val="none" w:sz="0" w:space="0" w:color="auto"/>
                                <w:left w:val="none" w:sz="0" w:space="0" w:color="auto"/>
                                <w:bottom w:val="none" w:sz="0" w:space="0" w:color="auto"/>
                                <w:right w:val="none" w:sz="0" w:space="0" w:color="auto"/>
                              </w:divBdr>
                              <w:divsChild>
                                <w:div w:id="2026440427">
                                  <w:marLeft w:val="0"/>
                                  <w:marRight w:val="0"/>
                                  <w:marTop w:val="0"/>
                                  <w:marBottom w:val="0"/>
                                  <w:divBdr>
                                    <w:top w:val="none" w:sz="0" w:space="0" w:color="auto"/>
                                    <w:left w:val="none" w:sz="0" w:space="0" w:color="auto"/>
                                    <w:bottom w:val="none" w:sz="0" w:space="0" w:color="auto"/>
                                    <w:right w:val="none" w:sz="0" w:space="0" w:color="auto"/>
                                  </w:divBdr>
                                </w:div>
                                <w:div w:id="2046829361">
                                  <w:marLeft w:val="0"/>
                                  <w:marRight w:val="0"/>
                                  <w:marTop w:val="0"/>
                                  <w:marBottom w:val="0"/>
                                  <w:divBdr>
                                    <w:top w:val="none" w:sz="0" w:space="0" w:color="auto"/>
                                    <w:left w:val="none" w:sz="0" w:space="0" w:color="auto"/>
                                    <w:bottom w:val="none" w:sz="0" w:space="0" w:color="auto"/>
                                    <w:right w:val="none" w:sz="0" w:space="0" w:color="auto"/>
                                  </w:divBdr>
                                </w:div>
                              </w:divsChild>
                            </w:div>
                            <w:div w:id="424422265">
                              <w:marLeft w:val="0"/>
                              <w:marRight w:val="0"/>
                              <w:marTop w:val="360"/>
                              <w:marBottom w:val="0"/>
                              <w:divBdr>
                                <w:top w:val="none" w:sz="0" w:space="0" w:color="auto"/>
                                <w:left w:val="none" w:sz="0" w:space="0" w:color="auto"/>
                                <w:bottom w:val="none" w:sz="0" w:space="0" w:color="auto"/>
                                <w:right w:val="none" w:sz="0" w:space="0" w:color="auto"/>
                              </w:divBdr>
                            </w:div>
                            <w:div w:id="740374196">
                              <w:marLeft w:val="0"/>
                              <w:marRight w:val="0"/>
                              <w:marTop w:val="0"/>
                              <w:marBottom w:val="0"/>
                              <w:divBdr>
                                <w:top w:val="none" w:sz="0" w:space="0" w:color="auto"/>
                                <w:left w:val="none" w:sz="0" w:space="0" w:color="auto"/>
                                <w:bottom w:val="none" w:sz="0" w:space="0" w:color="auto"/>
                                <w:right w:val="none" w:sz="0" w:space="0" w:color="auto"/>
                              </w:divBdr>
                              <w:divsChild>
                                <w:div w:id="1469322373">
                                  <w:marLeft w:val="0"/>
                                  <w:marRight w:val="0"/>
                                  <w:marTop w:val="0"/>
                                  <w:marBottom w:val="0"/>
                                  <w:divBdr>
                                    <w:top w:val="none" w:sz="0" w:space="0" w:color="auto"/>
                                    <w:left w:val="none" w:sz="0" w:space="0" w:color="auto"/>
                                    <w:bottom w:val="none" w:sz="0" w:space="0" w:color="auto"/>
                                    <w:right w:val="none" w:sz="0" w:space="0" w:color="auto"/>
                                  </w:divBdr>
                                </w:div>
                                <w:div w:id="1266035216">
                                  <w:marLeft w:val="0"/>
                                  <w:marRight w:val="0"/>
                                  <w:marTop w:val="0"/>
                                  <w:marBottom w:val="0"/>
                                  <w:divBdr>
                                    <w:top w:val="none" w:sz="0" w:space="0" w:color="auto"/>
                                    <w:left w:val="none" w:sz="0" w:space="0" w:color="auto"/>
                                    <w:bottom w:val="none" w:sz="0" w:space="0" w:color="auto"/>
                                    <w:right w:val="none" w:sz="0" w:space="0" w:color="auto"/>
                                  </w:divBdr>
                                </w:div>
                              </w:divsChild>
                            </w:div>
                            <w:div w:id="589583736">
                              <w:marLeft w:val="0"/>
                              <w:marRight w:val="0"/>
                              <w:marTop w:val="360"/>
                              <w:marBottom w:val="0"/>
                              <w:divBdr>
                                <w:top w:val="none" w:sz="0" w:space="0" w:color="auto"/>
                                <w:left w:val="none" w:sz="0" w:space="0" w:color="auto"/>
                                <w:bottom w:val="none" w:sz="0" w:space="0" w:color="auto"/>
                                <w:right w:val="none" w:sz="0" w:space="0" w:color="auto"/>
                              </w:divBdr>
                            </w:div>
                            <w:div w:id="1991980511">
                              <w:marLeft w:val="0"/>
                              <w:marRight w:val="0"/>
                              <w:marTop w:val="0"/>
                              <w:marBottom w:val="0"/>
                              <w:divBdr>
                                <w:top w:val="none" w:sz="0" w:space="0" w:color="auto"/>
                                <w:left w:val="none" w:sz="0" w:space="0" w:color="auto"/>
                                <w:bottom w:val="none" w:sz="0" w:space="0" w:color="auto"/>
                                <w:right w:val="none" w:sz="0" w:space="0" w:color="auto"/>
                              </w:divBdr>
                              <w:divsChild>
                                <w:div w:id="163277448">
                                  <w:marLeft w:val="0"/>
                                  <w:marRight w:val="0"/>
                                  <w:marTop w:val="0"/>
                                  <w:marBottom w:val="0"/>
                                  <w:divBdr>
                                    <w:top w:val="none" w:sz="0" w:space="0" w:color="auto"/>
                                    <w:left w:val="none" w:sz="0" w:space="0" w:color="auto"/>
                                    <w:bottom w:val="none" w:sz="0" w:space="0" w:color="auto"/>
                                    <w:right w:val="none" w:sz="0" w:space="0" w:color="auto"/>
                                  </w:divBdr>
                                </w:div>
                                <w:div w:id="167141476">
                                  <w:marLeft w:val="0"/>
                                  <w:marRight w:val="0"/>
                                  <w:marTop w:val="0"/>
                                  <w:marBottom w:val="0"/>
                                  <w:divBdr>
                                    <w:top w:val="none" w:sz="0" w:space="0" w:color="auto"/>
                                    <w:left w:val="none" w:sz="0" w:space="0" w:color="auto"/>
                                    <w:bottom w:val="none" w:sz="0" w:space="0" w:color="auto"/>
                                    <w:right w:val="none" w:sz="0" w:space="0" w:color="auto"/>
                                  </w:divBdr>
                                </w:div>
                              </w:divsChild>
                            </w:div>
                            <w:div w:id="1455175700">
                              <w:marLeft w:val="0"/>
                              <w:marRight w:val="0"/>
                              <w:marTop w:val="360"/>
                              <w:marBottom w:val="0"/>
                              <w:divBdr>
                                <w:top w:val="none" w:sz="0" w:space="0" w:color="auto"/>
                                <w:left w:val="none" w:sz="0" w:space="0" w:color="auto"/>
                                <w:bottom w:val="none" w:sz="0" w:space="0" w:color="auto"/>
                                <w:right w:val="none" w:sz="0" w:space="0" w:color="auto"/>
                              </w:divBdr>
                            </w:div>
                            <w:div w:id="1428386310">
                              <w:marLeft w:val="0"/>
                              <w:marRight w:val="0"/>
                              <w:marTop w:val="150"/>
                              <w:marBottom w:val="150"/>
                              <w:divBdr>
                                <w:top w:val="none" w:sz="0" w:space="0" w:color="auto"/>
                                <w:left w:val="none" w:sz="0" w:space="0" w:color="auto"/>
                                <w:bottom w:val="none" w:sz="0" w:space="0" w:color="auto"/>
                                <w:right w:val="none" w:sz="0" w:space="0" w:color="auto"/>
                              </w:divBdr>
                              <w:divsChild>
                                <w:div w:id="1660038429">
                                  <w:marLeft w:val="0"/>
                                  <w:marRight w:val="0"/>
                                  <w:marTop w:val="0"/>
                                  <w:marBottom w:val="0"/>
                                  <w:divBdr>
                                    <w:top w:val="none" w:sz="0" w:space="0" w:color="auto"/>
                                    <w:left w:val="none" w:sz="0" w:space="0" w:color="auto"/>
                                    <w:bottom w:val="none" w:sz="0" w:space="0" w:color="auto"/>
                                    <w:right w:val="none" w:sz="0" w:space="0" w:color="auto"/>
                                  </w:divBdr>
                                  <w:divsChild>
                                    <w:div w:id="2106030808">
                                      <w:marLeft w:val="0"/>
                                      <w:marRight w:val="0"/>
                                      <w:marTop w:val="0"/>
                                      <w:marBottom w:val="0"/>
                                      <w:divBdr>
                                        <w:top w:val="none" w:sz="0" w:space="0" w:color="auto"/>
                                        <w:left w:val="none" w:sz="0" w:space="0" w:color="auto"/>
                                        <w:bottom w:val="none" w:sz="0" w:space="0" w:color="auto"/>
                                        <w:right w:val="none" w:sz="0" w:space="0" w:color="auto"/>
                                      </w:divBdr>
                                      <w:divsChild>
                                        <w:div w:id="200619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334576">
                              <w:marLeft w:val="0"/>
                              <w:marRight w:val="0"/>
                              <w:marTop w:val="0"/>
                              <w:marBottom w:val="0"/>
                              <w:divBdr>
                                <w:top w:val="none" w:sz="0" w:space="0" w:color="auto"/>
                                <w:left w:val="none" w:sz="0" w:space="0" w:color="auto"/>
                                <w:bottom w:val="none" w:sz="0" w:space="0" w:color="auto"/>
                                <w:right w:val="none" w:sz="0" w:space="0" w:color="auto"/>
                              </w:divBdr>
                              <w:divsChild>
                                <w:div w:id="165094373">
                                  <w:marLeft w:val="0"/>
                                  <w:marRight w:val="0"/>
                                  <w:marTop w:val="0"/>
                                  <w:marBottom w:val="0"/>
                                  <w:divBdr>
                                    <w:top w:val="none" w:sz="0" w:space="0" w:color="auto"/>
                                    <w:left w:val="none" w:sz="0" w:space="0" w:color="auto"/>
                                    <w:bottom w:val="none" w:sz="0" w:space="0" w:color="auto"/>
                                    <w:right w:val="none" w:sz="0" w:space="0" w:color="auto"/>
                                  </w:divBdr>
                                </w:div>
                                <w:div w:id="469253465">
                                  <w:marLeft w:val="0"/>
                                  <w:marRight w:val="0"/>
                                  <w:marTop w:val="0"/>
                                  <w:marBottom w:val="0"/>
                                  <w:divBdr>
                                    <w:top w:val="none" w:sz="0" w:space="0" w:color="auto"/>
                                    <w:left w:val="none" w:sz="0" w:space="0" w:color="auto"/>
                                    <w:bottom w:val="none" w:sz="0" w:space="0" w:color="auto"/>
                                    <w:right w:val="none" w:sz="0" w:space="0" w:color="auto"/>
                                  </w:divBdr>
                                </w:div>
                              </w:divsChild>
                            </w:div>
                            <w:div w:id="124274559">
                              <w:marLeft w:val="0"/>
                              <w:marRight w:val="0"/>
                              <w:marTop w:val="360"/>
                              <w:marBottom w:val="0"/>
                              <w:divBdr>
                                <w:top w:val="none" w:sz="0" w:space="0" w:color="auto"/>
                                <w:left w:val="none" w:sz="0" w:space="0" w:color="auto"/>
                                <w:bottom w:val="none" w:sz="0" w:space="0" w:color="auto"/>
                                <w:right w:val="none" w:sz="0" w:space="0" w:color="auto"/>
                              </w:divBdr>
                            </w:div>
                            <w:div w:id="989945724">
                              <w:marLeft w:val="0"/>
                              <w:marRight w:val="0"/>
                              <w:marTop w:val="0"/>
                              <w:marBottom w:val="0"/>
                              <w:divBdr>
                                <w:top w:val="none" w:sz="0" w:space="0" w:color="auto"/>
                                <w:left w:val="none" w:sz="0" w:space="0" w:color="auto"/>
                                <w:bottom w:val="none" w:sz="0" w:space="0" w:color="auto"/>
                                <w:right w:val="none" w:sz="0" w:space="0" w:color="auto"/>
                              </w:divBdr>
                              <w:divsChild>
                                <w:div w:id="1793204017">
                                  <w:marLeft w:val="0"/>
                                  <w:marRight w:val="0"/>
                                  <w:marTop w:val="0"/>
                                  <w:marBottom w:val="0"/>
                                  <w:divBdr>
                                    <w:top w:val="none" w:sz="0" w:space="0" w:color="auto"/>
                                    <w:left w:val="none" w:sz="0" w:space="0" w:color="auto"/>
                                    <w:bottom w:val="none" w:sz="0" w:space="0" w:color="auto"/>
                                    <w:right w:val="none" w:sz="0" w:space="0" w:color="auto"/>
                                  </w:divBdr>
                                </w:div>
                                <w:div w:id="780222276">
                                  <w:marLeft w:val="0"/>
                                  <w:marRight w:val="0"/>
                                  <w:marTop w:val="0"/>
                                  <w:marBottom w:val="0"/>
                                  <w:divBdr>
                                    <w:top w:val="none" w:sz="0" w:space="0" w:color="auto"/>
                                    <w:left w:val="none" w:sz="0" w:space="0" w:color="auto"/>
                                    <w:bottom w:val="none" w:sz="0" w:space="0" w:color="auto"/>
                                    <w:right w:val="none" w:sz="0" w:space="0" w:color="auto"/>
                                  </w:divBdr>
                                </w:div>
                              </w:divsChild>
                            </w:div>
                            <w:div w:id="711727882">
                              <w:marLeft w:val="0"/>
                              <w:marRight w:val="0"/>
                              <w:marTop w:val="360"/>
                              <w:marBottom w:val="0"/>
                              <w:divBdr>
                                <w:top w:val="none" w:sz="0" w:space="0" w:color="auto"/>
                                <w:left w:val="none" w:sz="0" w:space="0" w:color="auto"/>
                                <w:bottom w:val="none" w:sz="0" w:space="0" w:color="auto"/>
                                <w:right w:val="none" w:sz="0" w:space="0" w:color="auto"/>
                              </w:divBdr>
                            </w:div>
                            <w:div w:id="168713934">
                              <w:marLeft w:val="0"/>
                              <w:marRight w:val="0"/>
                              <w:marTop w:val="0"/>
                              <w:marBottom w:val="0"/>
                              <w:divBdr>
                                <w:top w:val="none" w:sz="0" w:space="0" w:color="auto"/>
                                <w:left w:val="none" w:sz="0" w:space="0" w:color="auto"/>
                                <w:bottom w:val="none" w:sz="0" w:space="0" w:color="auto"/>
                                <w:right w:val="none" w:sz="0" w:space="0" w:color="auto"/>
                              </w:divBdr>
                              <w:divsChild>
                                <w:div w:id="1859661729">
                                  <w:marLeft w:val="0"/>
                                  <w:marRight w:val="0"/>
                                  <w:marTop w:val="0"/>
                                  <w:marBottom w:val="0"/>
                                  <w:divBdr>
                                    <w:top w:val="none" w:sz="0" w:space="0" w:color="auto"/>
                                    <w:left w:val="none" w:sz="0" w:space="0" w:color="auto"/>
                                    <w:bottom w:val="none" w:sz="0" w:space="0" w:color="auto"/>
                                    <w:right w:val="none" w:sz="0" w:space="0" w:color="auto"/>
                                  </w:divBdr>
                                </w:div>
                                <w:div w:id="1439063247">
                                  <w:marLeft w:val="0"/>
                                  <w:marRight w:val="0"/>
                                  <w:marTop w:val="0"/>
                                  <w:marBottom w:val="0"/>
                                  <w:divBdr>
                                    <w:top w:val="none" w:sz="0" w:space="0" w:color="auto"/>
                                    <w:left w:val="none" w:sz="0" w:space="0" w:color="auto"/>
                                    <w:bottom w:val="none" w:sz="0" w:space="0" w:color="auto"/>
                                    <w:right w:val="none" w:sz="0" w:space="0" w:color="auto"/>
                                  </w:divBdr>
                                </w:div>
                              </w:divsChild>
                            </w:div>
                            <w:div w:id="684404618">
                              <w:marLeft w:val="0"/>
                              <w:marRight w:val="0"/>
                              <w:marTop w:val="360"/>
                              <w:marBottom w:val="0"/>
                              <w:divBdr>
                                <w:top w:val="none" w:sz="0" w:space="0" w:color="auto"/>
                                <w:left w:val="none" w:sz="0" w:space="0" w:color="auto"/>
                                <w:bottom w:val="none" w:sz="0" w:space="0" w:color="auto"/>
                                <w:right w:val="none" w:sz="0" w:space="0" w:color="auto"/>
                              </w:divBdr>
                            </w:div>
                            <w:div w:id="1282154939">
                              <w:marLeft w:val="0"/>
                              <w:marRight w:val="0"/>
                              <w:marTop w:val="0"/>
                              <w:marBottom w:val="0"/>
                              <w:divBdr>
                                <w:top w:val="none" w:sz="0" w:space="0" w:color="auto"/>
                                <w:left w:val="none" w:sz="0" w:space="0" w:color="auto"/>
                                <w:bottom w:val="none" w:sz="0" w:space="0" w:color="auto"/>
                                <w:right w:val="none" w:sz="0" w:space="0" w:color="auto"/>
                              </w:divBdr>
                              <w:divsChild>
                                <w:div w:id="1302272924">
                                  <w:marLeft w:val="0"/>
                                  <w:marRight w:val="0"/>
                                  <w:marTop w:val="0"/>
                                  <w:marBottom w:val="0"/>
                                  <w:divBdr>
                                    <w:top w:val="none" w:sz="0" w:space="0" w:color="auto"/>
                                    <w:left w:val="none" w:sz="0" w:space="0" w:color="auto"/>
                                    <w:bottom w:val="none" w:sz="0" w:space="0" w:color="auto"/>
                                    <w:right w:val="none" w:sz="0" w:space="0" w:color="auto"/>
                                  </w:divBdr>
                                </w:div>
                                <w:div w:id="798650965">
                                  <w:marLeft w:val="0"/>
                                  <w:marRight w:val="0"/>
                                  <w:marTop w:val="0"/>
                                  <w:marBottom w:val="0"/>
                                  <w:divBdr>
                                    <w:top w:val="none" w:sz="0" w:space="0" w:color="auto"/>
                                    <w:left w:val="none" w:sz="0" w:space="0" w:color="auto"/>
                                    <w:bottom w:val="none" w:sz="0" w:space="0" w:color="auto"/>
                                    <w:right w:val="none" w:sz="0" w:space="0" w:color="auto"/>
                                  </w:divBdr>
                                </w:div>
                              </w:divsChild>
                            </w:div>
                            <w:div w:id="448478142">
                              <w:marLeft w:val="0"/>
                              <w:marRight w:val="0"/>
                              <w:marTop w:val="360"/>
                              <w:marBottom w:val="0"/>
                              <w:divBdr>
                                <w:top w:val="none" w:sz="0" w:space="0" w:color="auto"/>
                                <w:left w:val="none" w:sz="0" w:space="0" w:color="auto"/>
                                <w:bottom w:val="none" w:sz="0" w:space="0" w:color="auto"/>
                                <w:right w:val="none" w:sz="0" w:space="0" w:color="auto"/>
                              </w:divBdr>
                            </w:div>
                            <w:div w:id="2068019990">
                              <w:marLeft w:val="0"/>
                              <w:marRight w:val="0"/>
                              <w:marTop w:val="0"/>
                              <w:marBottom w:val="0"/>
                              <w:divBdr>
                                <w:top w:val="none" w:sz="0" w:space="0" w:color="auto"/>
                                <w:left w:val="none" w:sz="0" w:space="0" w:color="auto"/>
                                <w:bottom w:val="none" w:sz="0" w:space="0" w:color="auto"/>
                                <w:right w:val="none" w:sz="0" w:space="0" w:color="auto"/>
                              </w:divBdr>
                              <w:divsChild>
                                <w:div w:id="1979068364">
                                  <w:marLeft w:val="0"/>
                                  <w:marRight w:val="0"/>
                                  <w:marTop w:val="0"/>
                                  <w:marBottom w:val="0"/>
                                  <w:divBdr>
                                    <w:top w:val="none" w:sz="0" w:space="0" w:color="auto"/>
                                    <w:left w:val="none" w:sz="0" w:space="0" w:color="auto"/>
                                    <w:bottom w:val="none" w:sz="0" w:space="0" w:color="auto"/>
                                    <w:right w:val="none" w:sz="0" w:space="0" w:color="auto"/>
                                  </w:divBdr>
                                </w:div>
                                <w:div w:id="1209991725">
                                  <w:marLeft w:val="0"/>
                                  <w:marRight w:val="0"/>
                                  <w:marTop w:val="0"/>
                                  <w:marBottom w:val="0"/>
                                  <w:divBdr>
                                    <w:top w:val="none" w:sz="0" w:space="0" w:color="auto"/>
                                    <w:left w:val="none" w:sz="0" w:space="0" w:color="auto"/>
                                    <w:bottom w:val="none" w:sz="0" w:space="0" w:color="auto"/>
                                    <w:right w:val="none" w:sz="0" w:space="0" w:color="auto"/>
                                  </w:divBdr>
                                </w:div>
                              </w:divsChild>
                            </w:div>
                            <w:div w:id="400061107">
                              <w:marLeft w:val="0"/>
                              <w:marRight w:val="0"/>
                              <w:marTop w:val="360"/>
                              <w:marBottom w:val="0"/>
                              <w:divBdr>
                                <w:top w:val="none" w:sz="0" w:space="0" w:color="auto"/>
                                <w:left w:val="none" w:sz="0" w:space="0" w:color="auto"/>
                                <w:bottom w:val="none" w:sz="0" w:space="0" w:color="auto"/>
                                <w:right w:val="none" w:sz="0" w:space="0" w:color="auto"/>
                              </w:divBdr>
                            </w:div>
                            <w:div w:id="1933657497">
                              <w:marLeft w:val="0"/>
                              <w:marRight w:val="0"/>
                              <w:marTop w:val="0"/>
                              <w:marBottom w:val="0"/>
                              <w:divBdr>
                                <w:top w:val="none" w:sz="0" w:space="0" w:color="auto"/>
                                <w:left w:val="none" w:sz="0" w:space="0" w:color="auto"/>
                                <w:bottom w:val="none" w:sz="0" w:space="0" w:color="auto"/>
                                <w:right w:val="none" w:sz="0" w:space="0" w:color="auto"/>
                              </w:divBdr>
                              <w:divsChild>
                                <w:div w:id="1684551036">
                                  <w:marLeft w:val="0"/>
                                  <w:marRight w:val="0"/>
                                  <w:marTop w:val="0"/>
                                  <w:marBottom w:val="0"/>
                                  <w:divBdr>
                                    <w:top w:val="none" w:sz="0" w:space="0" w:color="auto"/>
                                    <w:left w:val="none" w:sz="0" w:space="0" w:color="auto"/>
                                    <w:bottom w:val="none" w:sz="0" w:space="0" w:color="auto"/>
                                    <w:right w:val="none" w:sz="0" w:space="0" w:color="auto"/>
                                  </w:divBdr>
                                </w:div>
                                <w:div w:id="1934583905">
                                  <w:marLeft w:val="0"/>
                                  <w:marRight w:val="0"/>
                                  <w:marTop w:val="0"/>
                                  <w:marBottom w:val="0"/>
                                  <w:divBdr>
                                    <w:top w:val="none" w:sz="0" w:space="0" w:color="auto"/>
                                    <w:left w:val="none" w:sz="0" w:space="0" w:color="auto"/>
                                    <w:bottom w:val="none" w:sz="0" w:space="0" w:color="auto"/>
                                    <w:right w:val="none" w:sz="0" w:space="0" w:color="auto"/>
                                  </w:divBdr>
                                </w:div>
                              </w:divsChild>
                            </w:div>
                            <w:div w:id="241185966">
                              <w:marLeft w:val="0"/>
                              <w:marRight w:val="0"/>
                              <w:marTop w:val="360"/>
                              <w:marBottom w:val="0"/>
                              <w:divBdr>
                                <w:top w:val="none" w:sz="0" w:space="0" w:color="auto"/>
                                <w:left w:val="none" w:sz="0" w:space="0" w:color="auto"/>
                                <w:bottom w:val="none" w:sz="0" w:space="0" w:color="auto"/>
                                <w:right w:val="none" w:sz="0" w:space="0" w:color="auto"/>
                              </w:divBdr>
                            </w:div>
                            <w:div w:id="1481846200">
                              <w:marLeft w:val="0"/>
                              <w:marRight w:val="0"/>
                              <w:marTop w:val="0"/>
                              <w:marBottom w:val="0"/>
                              <w:divBdr>
                                <w:top w:val="none" w:sz="0" w:space="0" w:color="auto"/>
                                <w:left w:val="none" w:sz="0" w:space="0" w:color="auto"/>
                                <w:bottom w:val="none" w:sz="0" w:space="0" w:color="auto"/>
                                <w:right w:val="none" w:sz="0" w:space="0" w:color="auto"/>
                              </w:divBdr>
                              <w:divsChild>
                                <w:div w:id="2104839650">
                                  <w:marLeft w:val="0"/>
                                  <w:marRight w:val="0"/>
                                  <w:marTop w:val="0"/>
                                  <w:marBottom w:val="0"/>
                                  <w:divBdr>
                                    <w:top w:val="none" w:sz="0" w:space="0" w:color="auto"/>
                                    <w:left w:val="none" w:sz="0" w:space="0" w:color="auto"/>
                                    <w:bottom w:val="none" w:sz="0" w:space="0" w:color="auto"/>
                                    <w:right w:val="none" w:sz="0" w:space="0" w:color="auto"/>
                                  </w:divBdr>
                                </w:div>
                                <w:div w:id="1963223009">
                                  <w:marLeft w:val="0"/>
                                  <w:marRight w:val="0"/>
                                  <w:marTop w:val="0"/>
                                  <w:marBottom w:val="0"/>
                                  <w:divBdr>
                                    <w:top w:val="none" w:sz="0" w:space="0" w:color="auto"/>
                                    <w:left w:val="none" w:sz="0" w:space="0" w:color="auto"/>
                                    <w:bottom w:val="none" w:sz="0" w:space="0" w:color="auto"/>
                                    <w:right w:val="none" w:sz="0" w:space="0" w:color="auto"/>
                                  </w:divBdr>
                                </w:div>
                              </w:divsChild>
                            </w:div>
                            <w:div w:id="285502718">
                              <w:marLeft w:val="0"/>
                              <w:marRight w:val="0"/>
                              <w:marTop w:val="360"/>
                              <w:marBottom w:val="0"/>
                              <w:divBdr>
                                <w:top w:val="none" w:sz="0" w:space="0" w:color="auto"/>
                                <w:left w:val="none" w:sz="0" w:space="0" w:color="auto"/>
                                <w:bottom w:val="none" w:sz="0" w:space="0" w:color="auto"/>
                                <w:right w:val="none" w:sz="0" w:space="0" w:color="auto"/>
                              </w:divBdr>
                            </w:div>
                            <w:div w:id="531765392">
                              <w:marLeft w:val="0"/>
                              <w:marRight w:val="0"/>
                              <w:marTop w:val="0"/>
                              <w:marBottom w:val="0"/>
                              <w:divBdr>
                                <w:top w:val="none" w:sz="0" w:space="0" w:color="auto"/>
                                <w:left w:val="none" w:sz="0" w:space="0" w:color="auto"/>
                                <w:bottom w:val="none" w:sz="0" w:space="0" w:color="auto"/>
                                <w:right w:val="none" w:sz="0" w:space="0" w:color="auto"/>
                              </w:divBdr>
                              <w:divsChild>
                                <w:div w:id="1760559385">
                                  <w:marLeft w:val="0"/>
                                  <w:marRight w:val="0"/>
                                  <w:marTop w:val="0"/>
                                  <w:marBottom w:val="0"/>
                                  <w:divBdr>
                                    <w:top w:val="none" w:sz="0" w:space="0" w:color="auto"/>
                                    <w:left w:val="none" w:sz="0" w:space="0" w:color="auto"/>
                                    <w:bottom w:val="none" w:sz="0" w:space="0" w:color="auto"/>
                                    <w:right w:val="none" w:sz="0" w:space="0" w:color="auto"/>
                                  </w:divBdr>
                                </w:div>
                                <w:div w:id="782578435">
                                  <w:marLeft w:val="0"/>
                                  <w:marRight w:val="0"/>
                                  <w:marTop w:val="0"/>
                                  <w:marBottom w:val="0"/>
                                  <w:divBdr>
                                    <w:top w:val="none" w:sz="0" w:space="0" w:color="auto"/>
                                    <w:left w:val="none" w:sz="0" w:space="0" w:color="auto"/>
                                    <w:bottom w:val="none" w:sz="0" w:space="0" w:color="auto"/>
                                    <w:right w:val="none" w:sz="0" w:space="0" w:color="auto"/>
                                  </w:divBdr>
                                </w:div>
                              </w:divsChild>
                            </w:div>
                            <w:div w:id="1275940905">
                              <w:marLeft w:val="0"/>
                              <w:marRight w:val="0"/>
                              <w:marTop w:val="360"/>
                              <w:marBottom w:val="0"/>
                              <w:divBdr>
                                <w:top w:val="none" w:sz="0" w:space="0" w:color="auto"/>
                                <w:left w:val="none" w:sz="0" w:space="0" w:color="auto"/>
                                <w:bottom w:val="none" w:sz="0" w:space="0" w:color="auto"/>
                                <w:right w:val="none" w:sz="0" w:space="0" w:color="auto"/>
                              </w:divBdr>
                            </w:div>
                            <w:div w:id="511453771">
                              <w:marLeft w:val="0"/>
                              <w:marRight w:val="0"/>
                              <w:marTop w:val="0"/>
                              <w:marBottom w:val="0"/>
                              <w:divBdr>
                                <w:top w:val="none" w:sz="0" w:space="0" w:color="auto"/>
                                <w:left w:val="none" w:sz="0" w:space="0" w:color="auto"/>
                                <w:bottom w:val="none" w:sz="0" w:space="0" w:color="auto"/>
                                <w:right w:val="none" w:sz="0" w:space="0" w:color="auto"/>
                              </w:divBdr>
                              <w:divsChild>
                                <w:div w:id="1490900111">
                                  <w:marLeft w:val="0"/>
                                  <w:marRight w:val="0"/>
                                  <w:marTop w:val="30"/>
                                  <w:marBottom w:val="0"/>
                                  <w:divBdr>
                                    <w:top w:val="none" w:sz="0" w:space="0" w:color="auto"/>
                                    <w:left w:val="none" w:sz="0" w:space="0" w:color="auto"/>
                                    <w:bottom w:val="none" w:sz="0" w:space="0" w:color="auto"/>
                                    <w:right w:val="none" w:sz="0" w:space="0" w:color="auto"/>
                                  </w:divBdr>
                                </w:div>
                              </w:divsChild>
                            </w:div>
                            <w:div w:id="2074305056">
                              <w:marLeft w:val="0"/>
                              <w:marRight w:val="0"/>
                              <w:marTop w:val="0"/>
                              <w:marBottom w:val="0"/>
                              <w:divBdr>
                                <w:top w:val="none" w:sz="0" w:space="0" w:color="auto"/>
                                <w:left w:val="none" w:sz="0" w:space="0" w:color="auto"/>
                                <w:bottom w:val="none" w:sz="0" w:space="0" w:color="auto"/>
                                <w:right w:val="none" w:sz="0" w:space="0" w:color="auto"/>
                              </w:divBdr>
                              <w:divsChild>
                                <w:div w:id="295912179">
                                  <w:marLeft w:val="0"/>
                                  <w:marRight w:val="0"/>
                                  <w:marTop w:val="75"/>
                                  <w:marBottom w:val="300"/>
                                  <w:divBdr>
                                    <w:top w:val="none" w:sz="0" w:space="0" w:color="auto"/>
                                    <w:left w:val="none" w:sz="0" w:space="0" w:color="auto"/>
                                    <w:bottom w:val="none" w:sz="0" w:space="0" w:color="auto"/>
                                    <w:right w:val="none" w:sz="0" w:space="0" w:color="auto"/>
                                  </w:divBdr>
                                </w:div>
                              </w:divsChild>
                            </w:div>
                          </w:divsChild>
                        </w:div>
                      </w:divsChild>
                    </w:div>
                  </w:divsChild>
                </w:div>
                <w:div w:id="1616206541">
                  <w:marLeft w:val="0"/>
                  <w:marRight w:val="0"/>
                  <w:marTop w:val="0"/>
                  <w:marBottom w:val="0"/>
                  <w:divBdr>
                    <w:top w:val="none" w:sz="0" w:space="0" w:color="auto"/>
                    <w:left w:val="none" w:sz="0" w:space="0" w:color="auto"/>
                    <w:bottom w:val="none" w:sz="0" w:space="0" w:color="auto"/>
                    <w:right w:val="none" w:sz="0" w:space="0" w:color="auto"/>
                  </w:divBdr>
                  <w:divsChild>
                    <w:div w:id="2069693556">
                      <w:marLeft w:val="0"/>
                      <w:marRight w:val="0"/>
                      <w:marTop w:val="300"/>
                      <w:marBottom w:val="300"/>
                      <w:divBdr>
                        <w:top w:val="none" w:sz="0" w:space="0" w:color="auto"/>
                        <w:left w:val="none" w:sz="0" w:space="0" w:color="auto"/>
                        <w:bottom w:val="none" w:sz="0" w:space="0" w:color="auto"/>
                        <w:right w:val="none" w:sz="0" w:space="0" w:color="auto"/>
                      </w:divBdr>
                      <w:divsChild>
                        <w:div w:id="1133597573">
                          <w:marLeft w:val="0"/>
                          <w:marRight w:val="0"/>
                          <w:marTop w:val="0"/>
                          <w:marBottom w:val="0"/>
                          <w:divBdr>
                            <w:top w:val="none" w:sz="0" w:space="0" w:color="auto"/>
                            <w:left w:val="none" w:sz="0" w:space="0" w:color="auto"/>
                            <w:bottom w:val="none" w:sz="0" w:space="0" w:color="auto"/>
                            <w:right w:val="none" w:sz="0" w:space="0" w:color="auto"/>
                          </w:divBdr>
                          <w:divsChild>
                            <w:div w:id="480731064">
                              <w:marLeft w:val="0"/>
                              <w:marRight w:val="0"/>
                              <w:marTop w:val="0"/>
                              <w:marBottom w:val="0"/>
                              <w:divBdr>
                                <w:top w:val="none" w:sz="0" w:space="0" w:color="auto"/>
                                <w:left w:val="none" w:sz="0" w:space="0" w:color="auto"/>
                                <w:bottom w:val="none" w:sz="0" w:space="0" w:color="auto"/>
                                <w:right w:val="none" w:sz="0" w:space="0" w:color="auto"/>
                              </w:divBdr>
                            </w:div>
                          </w:divsChild>
                        </w:div>
                        <w:div w:id="1043090558">
                          <w:marLeft w:val="0"/>
                          <w:marRight w:val="0"/>
                          <w:marTop w:val="0"/>
                          <w:marBottom w:val="0"/>
                          <w:divBdr>
                            <w:top w:val="none" w:sz="0" w:space="0" w:color="auto"/>
                            <w:left w:val="none" w:sz="0" w:space="0" w:color="auto"/>
                            <w:bottom w:val="none" w:sz="0" w:space="0" w:color="auto"/>
                            <w:right w:val="none" w:sz="0" w:space="0" w:color="auto"/>
                          </w:divBdr>
                        </w:div>
                        <w:div w:id="783304425">
                          <w:marLeft w:val="0"/>
                          <w:marRight w:val="0"/>
                          <w:marTop w:val="0"/>
                          <w:marBottom w:val="0"/>
                          <w:divBdr>
                            <w:top w:val="none" w:sz="0" w:space="0" w:color="auto"/>
                            <w:left w:val="none" w:sz="0" w:space="0" w:color="auto"/>
                            <w:bottom w:val="none" w:sz="0" w:space="0" w:color="auto"/>
                            <w:right w:val="none" w:sz="0" w:space="0" w:color="auto"/>
                          </w:divBdr>
                        </w:div>
                        <w:div w:id="102962702">
                          <w:marLeft w:val="0"/>
                          <w:marRight w:val="0"/>
                          <w:marTop w:val="0"/>
                          <w:marBottom w:val="0"/>
                          <w:divBdr>
                            <w:top w:val="none" w:sz="0" w:space="0" w:color="auto"/>
                            <w:left w:val="none" w:sz="0" w:space="0" w:color="auto"/>
                            <w:bottom w:val="none" w:sz="0" w:space="0" w:color="auto"/>
                            <w:right w:val="none" w:sz="0" w:space="0" w:color="auto"/>
                          </w:divBdr>
                        </w:div>
                        <w:div w:id="549070667">
                          <w:marLeft w:val="0"/>
                          <w:marRight w:val="0"/>
                          <w:marTop w:val="0"/>
                          <w:marBottom w:val="0"/>
                          <w:divBdr>
                            <w:top w:val="none" w:sz="0" w:space="0" w:color="auto"/>
                            <w:left w:val="none" w:sz="0" w:space="0" w:color="auto"/>
                            <w:bottom w:val="none" w:sz="0" w:space="0" w:color="auto"/>
                            <w:right w:val="none" w:sz="0" w:space="0" w:color="auto"/>
                          </w:divBdr>
                        </w:div>
                        <w:div w:id="2127849182">
                          <w:marLeft w:val="0"/>
                          <w:marRight w:val="0"/>
                          <w:marTop w:val="150"/>
                          <w:marBottom w:val="150"/>
                          <w:divBdr>
                            <w:top w:val="none" w:sz="0" w:space="0" w:color="auto"/>
                            <w:left w:val="none" w:sz="0" w:space="0" w:color="auto"/>
                            <w:bottom w:val="none" w:sz="0" w:space="0" w:color="auto"/>
                            <w:right w:val="none" w:sz="0" w:space="0" w:color="auto"/>
                          </w:divBdr>
                          <w:divsChild>
                            <w:div w:id="2015259882">
                              <w:marLeft w:val="0"/>
                              <w:marRight w:val="0"/>
                              <w:marTop w:val="0"/>
                              <w:marBottom w:val="0"/>
                              <w:divBdr>
                                <w:top w:val="none" w:sz="0" w:space="0" w:color="auto"/>
                                <w:left w:val="none" w:sz="0" w:space="0" w:color="auto"/>
                                <w:bottom w:val="none" w:sz="0" w:space="0" w:color="auto"/>
                                <w:right w:val="none" w:sz="0" w:space="0" w:color="auto"/>
                              </w:divBdr>
                              <w:divsChild>
                                <w:div w:id="1308168006">
                                  <w:marLeft w:val="0"/>
                                  <w:marRight w:val="0"/>
                                  <w:marTop w:val="0"/>
                                  <w:marBottom w:val="0"/>
                                  <w:divBdr>
                                    <w:top w:val="none" w:sz="0" w:space="0" w:color="auto"/>
                                    <w:left w:val="none" w:sz="0" w:space="0" w:color="auto"/>
                                    <w:bottom w:val="none" w:sz="0" w:space="0" w:color="auto"/>
                                    <w:right w:val="none" w:sz="0" w:space="0" w:color="auto"/>
                                  </w:divBdr>
                                  <w:divsChild>
                                    <w:div w:id="1012686503">
                                      <w:marLeft w:val="0"/>
                                      <w:marRight w:val="0"/>
                                      <w:marTop w:val="0"/>
                                      <w:marBottom w:val="0"/>
                                      <w:divBdr>
                                        <w:top w:val="none" w:sz="0" w:space="0" w:color="auto"/>
                                        <w:left w:val="none" w:sz="0" w:space="0" w:color="auto"/>
                                        <w:bottom w:val="none" w:sz="0" w:space="0" w:color="auto"/>
                                        <w:right w:val="none" w:sz="0" w:space="0" w:color="auto"/>
                                      </w:divBdr>
                                      <w:divsChild>
                                        <w:div w:id="46415057">
                                          <w:marLeft w:val="0"/>
                                          <w:marRight w:val="0"/>
                                          <w:marTop w:val="0"/>
                                          <w:marBottom w:val="0"/>
                                          <w:divBdr>
                                            <w:top w:val="single" w:sz="2" w:space="0" w:color="EFEFEF"/>
                                            <w:left w:val="single" w:sz="2" w:space="0" w:color="EFEFEF"/>
                                            <w:bottom w:val="single" w:sz="2" w:space="0" w:color="EFEFEF"/>
                                            <w:right w:val="single" w:sz="2" w:space="0" w:color="EFEFEF"/>
                                          </w:divBdr>
                                          <w:divsChild>
                                            <w:div w:id="1372533003">
                                              <w:marLeft w:val="0"/>
                                              <w:marRight w:val="0"/>
                                              <w:marTop w:val="75"/>
                                              <w:marBottom w:val="75"/>
                                              <w:divBdr>
                                                <w:top w:val="none" w:sz="0" w:space="0" w:color="auto"/>
                                                <w:left w:val="none" w:sz="0" w:space="0" w:color="auto"/>
                                                <w:bottom w:val="none" w:sz="0" w:space="0" w:color="auto"/>
                                                <w:right w:val="none" w:sz="0" w:space="0" w:color="auto"/>
                                              </w:divBdr>
                                            </w:div>
                                            <w:div w:id="372507551">
                                              <w:marLeft w:val="0"/>
                                              <w:marRight w:val="0"/>
                                              <w:marTop w:val="0"/>
                                              <w:marBottom w:val="180"/>
                                              <w:divBdr>
                                                <w:top w:val="none" w:sz="0" w:space="0" w:color="auto"/>
                                                <w:left w:val="none" w:sz="0" w:space="0" w:color="auto"/>
                                                <w:bottom w:val="none" w:sz="0" w:space="0" w:color="auto"/>
                                                <w:right w:val="none" w:sz="0" w:space="0" w:color="auto"/>
                                              </w:divBdr>
                                            </w:div>
                                            <w:div w:id="1800493863">
                                              <w:marLeft w:val="0"/>
                                              <w:marRight w:val="0"/>
                                              <w:marTop w:val="0"/>
                                              <w:marBottom w:val="0"/>
                                              <w:divBdr>
                                                <w:top w:val="single" w:sz="12" w:space="5" w:color="75D7B9"/>
                                                <w:left w:val="single" w:sz="12" w:space="5" w:color="75D7B9"/>
                                                <w:bottom w:val="single" w:sz="12" w:space="5" w:color="75D7B9"/>
                                                <w:right w:val="single" w:sz="12" w:space="5" w:color="75D7B9"/>
                                              </w:divBdr>
                                            </w:div>
                                          </w:divsChild>
                                        </w:div>
                                      </w:divsChild>
                                    </w:div>
                                  </w:divsChild>
                                </w:div>
                              </w:divsChild>
                            </w:div>
                          </w:divsChild>
                        </w:div>
                        <w:div w:id="1508865541">
                          <w:marLeft w:val="0"/>
                          <w:marRight w:val="0"/>
                          <w:marTop w:val="150"/>
                          <w:marBottom w:val="150"/>
                          <w:divBdr>
                            <w:top w:val="none" w:sz="0" w:space="0" w:color="auto"/>
                            <w:left w:val="none" w:sz="0" w:space="0" w:color="auto"/>
                            <w:bottom w:val="none" w:sz="0" w:space="0" w:color="auto"/>
                            <w:right w:val="none" w:sz="0" w:space="0" w:color="auto"/>
                          </w:divBdr>
                          <w:divsChild>
                            <w:div w:id="946959127">
                              <w:marLeft w:val="0"/>
                              <w:marRight w:val="0"/>
                              <w:marTop w:val="0"/>
                              <w:marBottom w:val="0"/>
                              <w:divBdr>
                                <w:top w:val="none" w:sz="0" w:space="0" w:color="auto"/>
                                <w:left w:val="none" w:sz="0" w:space="0" w:color="auto"/>
                                <w:bottom w:val="none" w:sz="0" w:space="0" w:color="auto"/>
                                <w:right w:val="none" w:sz="0" w:space="0" w:color="auto"/>
                              </w:divBdr>
                              <w:divsChild>
                                <w:div w:id="1898125802">
                                  <w:marLeft w:val="0"/>
                                  <w:marRight w:val="0"/>
                                  <w:marTop w:val="0"/>
                                  <w:marBottom w:val="0"/>
                                  <w:divBdr>
                                    <w:top w:val="none" w:sz="0" w:space="0" w:color="auto"/>
                                    <w:left w:val="none" w:sz="0" w:space="0" w:color="auto"/>
                                    <w:bottom w:val="none" w:sz="0" w:space="0" w:color="auto"/>
                                    <w:right w:val="none" w:sz="0" w:space="0" w:color="auto"/>
                                  </w:divBdr>
                                  <w:divsChild>
                                    <w:div w:id="955722808">
                                      <w:marLeft w:val="0"/>
                                      <w:marRight w:val="0"/>
                                      <w:marTop w:val="0"/>
                                      <w:marBottom w:val="0"/>
                                      <w:divBdr>
                                        <w:top w:val="none" w:sz="0" w:space="0" w:color="auto"/>
                                        <w:left w:val="none" w:sz="0" w:space="0" w:color="auto"/>
                                        <w:bottom w:val="none" w:sz="0" w:space="0" w:color="auto"/>
                                        <w:right w:val="none" w:sz="0" w:space="0" w:color="auto"/>
                                      </w:divBdr>
                                      <w:divsChild>
                                        <w:div w:id="159391240">
                                          <w:marLeft w:val="0"/>
                                          <w:marRight w:val="0"/>
                                          <w:marTop w:val="0"/>
                                          <w:marBottom w:val="0"/>
                                          <w:divBdr>
                                            <w:top w:val="single" w:sz="2" w:space="0" w:color="EFEFEF"/>
                                            <w:left w:val="single" w:sz="2" w:space="0" w:color="EFEFEF"/>
                                            <w:bottom w:val="single" w:sz="2" w:space="0" w:color="EFEFEF"/>
                                            <w:right w:val="single" w:sz="2" w:space="0" w:color="EFEFEF"/>
                                          </w:divBdr>
                                          <w:divsChild>
                                            <w:div w:id="1701976168">
                                              <w:marLeft w:val="0"/>
                                              <w:marRight w:val="0"/>
                                              <w:marTop w:val="75"/>
                                              <w:marBottom w:val="75"/>
                                              <w:divBdr>
                                                <w:top w:val="none" w:sz="0" w:space="0" w:color="auto"/>
                                                <w:left w:val="none" w:sz="0" w:space="0" w:color="auto"/>
                                                <w:bottom w:val="none" w:sz="0" w:space="0" w:color="auto"/>
                                                <w:right w:val="none" w:sz="0" w:space="0" w:color="auto"/>
                                              </w:divBdr>
                                            </w:div>
                                            <w:div w:id="1603486562">
                                              <w:marLeft w:val="0"/>
                                              <w:marRight w:val="0"/>
                                              <w:marTop w:val="0"/>
                                              <w:marBottom w:val="180"/>
                                              <w:divBdr>
                                                <w:top w:val="none" w:sz="0" w:space="0" w:color="auto"/>
                                                <w:left w:val="none" w:sz="0" w:space="0" w:color="auto"/>
                                                <w:bottom w:val="none" w:sz="0" w:space="0" w:color="auto"/>
                                                <w:right w:val="none" w:sz="0" w:space="0" w:color="auto"/>
                                              </w:divBdr>
                                            </w:div>
                                            <w:div w:id="484247292">
                                              <w:marLeft w:val="0"/>
                                              <w:marRight w:val="0"/>
                                              <w:marTop w:val="0"/>
                                              <w:marBottom w:val="0"/>
                                              <w:divBdr>
                                                <w:top w:val="single" w:sz="12" w:space="5" w:color="75D7B9"/>
                                                <w:left w:val="single" w:sz="12" w:space="5" w:color="75D7B9"/>
                                                <w:bottom w:val="single" w:sz="12" w:space="5" w:color="75D7B9"/>
                                                <w:right w:val="single" w:sz="12" w:space="5" w:color="75D7B9"/>
                                              </w:divBdr>
                                            </w:div>
                                          </w:divsChild>
                                        </w:div>
                                      </w:divsChild>
                                    </w:div>
                                  </w:divsChild>
                                </w:div>
                              </w:divsChild>
                            </w:div>
                          </w:divsChild>
                        </w:div>
                        <w:div w:id="1062824501">
                          <w:marLeft w:val="0"/>
                          <w:marRight w:val="0"/>
                          <w:marTop w:val="150"/>
                          <w:marBottom w:val="150"/>
                          <w:divBdr>
                            <w:top w:val="none" w:sz="0" w:space="0" w:color="auto"/>
                            <w:left w:val="none" w:sz="0" w:space="0" w:color="auto"/>
                            <w:bottom w:val="none" w:sz="0" w:space="0" w:color="auto"/>
                            <w:right w:val="none" w:sz="0" w:space="0" w:color="auto"/>
                          </w:divBdr>
                          <w:divsChild>
                            <w:div w:id="925530229">
                              <w:marLeft w:val="0"/>
                              <w:marRight w:val="0"/>
                              <w:marTop w:val="0"/>
                              <w:marBottom w:val="0"/>
                              <w:divBdr>
                                <w:top w:val="none" w:sz="0" w:space="0" w:color="auto"/>
                                <w:left w:val="none" w:sz="0" w:space="0" w:color="auto"/>
                                <w:bottom w:val="none" w:sz="0" w:space="0" w:color="auto"/>
                                <w:right w:val="none" w:sz="0" w:space="0" w:color="auto"/>
                              </w:divBdr>
                              <w:divsChild>
                                <w:div w:id="1156920115">
                                  <w:marLeft w:val="0"/>
                                  <w:marRight w:val="0"/>
                                  <w:marTop w:val="0"/>
                                  <w:marBottom w:val="0"/>
                                  <w:divBdr>
                                    <w:top w:val="none" w:sz="0" w:space="0" w:color="auto"/>
                                    <w:left w:val="none" w:sz="0" w:space="0" w:color="auto"/>
                                    <w:bottom w:val="none" w:sz="0" w:space="0" w:color="auto"/>
                                    <w:right w:val="none" w:sz="0" w:space="0" w:color="auto"/>
                                  </w:divBdr>
                                  <w:divsChild>
                                    <w:div w:id="2127768184">
                                      <w:marLeft w:val="0"/>
                                      <w:marRight w:val="0"/>
                                      <w:marTop w:val="0"/>
                                      <w:marBottom w:val="0"/>
                                      <w:divBdr>
                                        <w:top w:val="none" w:sz="0" w:space="0" w:color="auto"/>
                                        <w:left w:val="none" w:sz="0" w:space="0" w:color="auto"/>
                                        <w:bottom w:val="none" w:sz="0" w:space="0" w:color="auto"/>
                                        <w:right w:val="none" w:sz="0" w:space="0" w:color="auto"/>
                                      </w:divBdr>
                                      <w:divsChild>
                                        <w:div w:id="136336777">
                                          <w:marLeft w:val="0"/>
                                          <w:marRight w:val="0"/>
                                          <w:marTop w:val="0"/>
                                          <w:marBottom w:val="0"/>
                                          <w:divBdr>
                                            <w:top w:val="single" w:sz="2" w:space="0" w:color="EFEFEF"/>
                                            <w:left w:val="single" w:sz="2" w:space="0" w:color="EFEFEF"/>
                                            <w:bottom w:val="single" w:sz="2" w:space="0" w:color="EFEFEF"/>
                                            <w:right w:val="single" w:sz="2" w:space="0" w:color="EFEFEF"/>
                                          </w:divBdr>
                                          <w:divsChild>
                                            <w:div w:id="1016687333">
                                              <w:marLeft w:val="0"/>
                                              <w:marRight w:val="0"/>
                                              <w:marTop w:val="75"/>
                                              <w:marBottom w:val="75"/>
                                              <w:divBdr>
                                                <w:top w:val="none" w:sz="0" w:space="0" w:color="auto"/>
                                                <w:left w:val="none" w:sz="0" w:space="0" w:color="auto"/>
                                                <w:bottom w:val="none" w:sz="0" w:space="0" w:color="auto"/>
                                                <w:right w:val="none" w:sz="0" w:space="0" w:color="auto"/>
                                              </w:divBdr>
                                            </w:div>
                                            <w:div w:id="1986855018">
                                              <w:marLeft w:val="0"/>
                                              <w:marRight w:val="0"/>
                                              <w:marTop w:val="0"/>
                                              <w:marBottom w:val="180"/>
                                              <w:divBdr>
                                                <w:top w:val="none" w:sz="0" w:space="0" w:color="auto"/>
                                                <w:left w:val="none" w:sz="0" w:space="0" w:color="auto"/>
                                                <w:bottom w:val="none" w:sz="0" w:space="0" w:color="auto"/>
                                                <w:right w:val="none" w:sz="0" w:space="0" w:color="auto"/>
                                              </w:divBdr>
                                            </w:div>
                                            <w:div w:id="1809590965">
                                              <w:marLeft w:val="0"/>
                                              <w:marRight w:val="0"/>
                                              <w:marTop w:val="0"/>
                                              <w:marBottom w:val="0"/>
                                              <w:divBdr>
                                                <w:top w:val="single" w:sz="12" w:space="5" w:color="75D7B9"/>
                                                <w:left w:val="single" w:sz="12" w:space="5" w:color="75D7B9"/>
                                                <w:bottom w:val="single" w:sz="12" w:space="5" w:color="75D7B9"/>
                                                <w:right w:val="single" w:sz="12" w:space="5" w:color="75D7B9"/>
                                              </w:divBdr>
                                            </w:div>
                                          </w:divsChild>
                                        </w:div>
                                      </w:divsChild>
                                    </w:div>
                                  </w:divsChild>
                                </w:div>
                              </w:divsChild>
                            </w:div>
                          </w:divsChild>
                        </w:div>
                        <w:div w:id="1002127277">
                          <w:marLeft w:val="0"/>
                          <w:marRight w:val="0"/>
                          <w:marTop w:val="150"/>
                          <w:marBottom w:val="150"/>
                          <w:divBdr>
                            <w:top w:val="none" w:sz="0" w:space="0" w:color="auto"/>
                            <w:left w:val="none" w:sz="0" w:space="0" w:color="auto"/>
                            <w:bottom w:val="none" w:sz="0" w:space="0" w:color="auto"/>
                            <w:right w:val="none" w:sz="0" w:space="0" w:color="auto"/>
                          </w:divBdr>
                          <w:divsChild>
                            <w:div w:id="1120882565">
                              <w:marLeft w:val="0"/>
                              <w:marRight w:val="0"/>
                              <w:marTop w:val="0"/>
                              <w:marBottom w:val="0"/>
                              <w:divBdr>
                                <w:top w:val="none" w:sz="0" w:space="0" w:color="auto"/>
                                <w:left w:val="none" w:sz="0" w:space="0" w:color="auto"/>
                                <w:bottom w:val="none" w:sz="0" w:space="0" w:color="auto"/>
                                <w:right w:val="none" w:sz="0" w:space="0" w:color="auto"/>
                              </w:divBdr>
                              <w:divsChild>
                                <w:div w:id="441994714">
                                  <w:marLeft w:val="0"/>
                                  <w:marRight w:val="0"/>
                                  <w:marTop w:val="0"/>
                                  <w:marBottom w:val="0"/>
                                  <w:divBdr>
                                    <w:top w:val="none" w:sz="0" w:space="0" w:color="auto"/>
                                    <w:left w:val="none" w:sz="0" w:space="0" w:color="auto"/>
                                    <w:bottom w:val="none" w:sz="0" w:space="0" w:color="auto"/>
                                    <w:right w:val="none" w:sz="0" w:space="0" w:color="auto"/>
                                  </w:divBdr>
                                  <w:divsChild>
                                    <w:div w:id="633220940">
                                      <w:marLeft w:val="0"/>
                                      <w:marRight w:val="0"/>
                                      <w:marTop w:val="0"/>
                                      <w:marBottom w:val="0"/>
                                      <w:divBdr>
                                        <w:top w:val="none" w:sz="0" w:space="0" w:color="auto"/>
                                        <w:left w:val="none" w:sz="0" w:space="0" w:color="auto"/>
                                        <w:bottom w:val="none" w:sz="0" w:space="0" w:color="auto"/>
                                        <w:right w:val="none" w:sz="0" w:space="0" w:color="auto"/>
                                      </w:divBdr>
                                      <w:divsChild>
                                        <w:div w:id="1190415623">
                                          <w:marLeft w:val="0"/>
                                          <w:marRight w:val="0"/>
                                          <w:marTop w:val="0"/>
                                          <w:marBottom w:val="0"/>
                                          <w:divBdr>
                                            <w:top w:val="single" w:sz="2" w:space="0" w:color="EFEFEF"/>
                                            <w:left w:val="single" w:sz="2" w:space="0" w:color="EFEFEF"/>
                                            <w:bottom w:val="single" w:sz="2" w:space="0" w:color="EFEFEF"/>
                                            <w:right w:val="single" w:sz="2" w:space="0" w:color="EFEFEF"/>
                                          </w:divBdr>
                                          <w:divsChild>
                                            <w:div w:id="4745257">
                                              <w:marLeft w:val="0"/>
                                              <w:marRight w:val="0"/>
                                              <w:marTop w:val="75"/>
                                              <w:marBottom w:val="75"/>
                                              <w:divBdr>
                                                <w:top w:val="none" w:sz="0" w:space="0" w:color="auto"/>
                                                <w:left w:val="none" w:sz="0" w:space="0" w:color="auto"/>
                                                <w:bottom w:val="none" w:sz="0" w:space="0" w:color="auto"/>
                                                <w:right w:val="none" w:sz="0" w:space="0" w:color="auto"/>
                                              </w:divBdr>
                                            </w:div>
                                            <w:div w:id="98795022">
                                              <w:marLeft w:val="0"/>
                                              <w:marRight w:val="0"/>
                                              <w:marTop w:val="0"/>
                                              <w:marBottom w:val="180"/>
                                              <w:divBdr>
                                                <w:top w:val="none" w:sz="0" w:space="0" w:color="auto"/>
                                                <w:left w:val="none" w:sz="0" w:space="0" w:color="auto"/>
                                                <w:bottom w:val="none" w:sz="0" w:space="0" w:color="auto"/>
                                                <w:right w:val="none" w:sz="0" w:space="0" w:color="auto"/>
                                              </w:divBdr>
                                            </w:div>
                                            <w:div w:id="406457383">
                                              <w:marLeft w:val="0"/>
                                              <w:marRight w:val="0"/>
                                              <w:marTop w:val="0"/>
                                              <w:marBottom w:val="0"/>
                                              <w:divBdr>
                                                <w:top w:val="single" w:sz="12" w:space="5" w:color="75D7B9"/>
                                                <w:left w:val="single" w:sz="12" w:space="5" w:color="75D7B9"/>
                                                <w:bottom w:val="single" w:sz="12" w:space="5" w:color="75D7B9"/>
                                                <w:right w:val="single" w:sz="12" w:space="5" w:color="75D7B9"/>
                                              </w:divBdr>
                                            </w:div>
                                          </w:divsChild>
                                        </w:div>
                                      </w:divsChild>
                                    </w:div>
                                  </w:divsChild>
                                </w:div>
                              </w:divsChild>
                            </w:div>
                          </w:divsChild>
                        </w:div>
                      </w:divsChild>
                    </w:div>
                  </w:divsChild>
                </w:div>
              </w:divsChild>
            </w:div>
          </w:divsChild>
        </w:div>
        <w:div w:id="1529757837">
          <w:marLeft w:val="0"/>
          <w:marRight w:val="0"/>
          <w:marTop w:val="0"/>
          <w:marBottom w:val="0"/>
          <w:divBdr>
            <w:top w:val="none" w:sz="0" w:space="0" w:color="auto"/>
            <w:left w:val="none" w:sz="0" w:space="0" w:color="auto"/>
            <w:bottom w:val="none" w:sz="0" w:space="0" w:color="auto"/>
            <w:right w:val="none" w:sz="0" w:space="0" w:color="auto"/>
          </w:divBdr>
          <w:divsChild>
            <w:div w:id="686909866">
              <w:marLeft w:val="0"/>
              <w:marRight w:val="0"/>
              <w:marTop w:val="0"/>
              <w:marBottom w:val="0"/>
              <w:divBdr>
                <w:top w:val="none" w:sz="0" w:space="0" w:color="auto"/>
                <w:left w:val="none" w:sz="0" w:space="0" w:color="auto"/>
                <w:bottom w:val="none" w:sz="0" w:space="0" w:color="auto"/>
                <w:right w:val="none" w:sz="0" w:space="0" w:color="auto"/>
              </w:divBdr>
              <w:divsChild>
                <w:div w:id="1240208947">
                  <w:marLeft w:val="0"/>
                  <w:marRight w:val="0"/>
                  <w:marTop w:val="0"/>
                  <w:marBottom w:val="0"/>
                  <w:divBdr>
                    <w:top w:val="none" w:sz="0" w:space="0" w:color="auto"/>
                    <w:left w:val="none" w:sz="0" w:space="0" w:color="auto"/>
                    <w:bottom w:val="none" w:sz="0" w:space="0" w:color="auto"/>
                    <w:right w:val="none" w:sz="0" w:space="0" w:color="auto"/>
                  </w:divBdr>
                  <w:divsChild>
                    <w:div w:id="57898141">
                      <w:marLeft w:val="-600"/>
                      <w:marRight w:val="0"/>
                      <w:marTop w:val="0"/>
                      <w:marBottom w:val="0"/>
                      <w:divBdr>
                        <w:top w:val="none" w:sz="0" w:space="0" w:color="auto"/>
                        <w:left w:val="none" w:sz="0" w:space="0" w:color="auto"/>
                        <w:bottom w:val="none" w:sz="0" w:space="0" w:color="auto"/>
                        <w:right w:val="none" w:sz="0" w:space="0" w:color="auto"/>
                      </w:divBdr>
                      <w:divsChild>
                        <w:div w:id="680552904">
                          <w:marLeft w:val="0"/>
                          <w:marRight w:val="0"/>
                          <w:marTop w:val="0"/>
                          <w:marBottom w:val="0"/>
                          <w:divBdr>
                            <w:top w:val="none" w:sz="0" w:space="0" w:color="auto"/>
                            <w:left w:val="none" w:sz="0" w:space="0" w:color="auto"/>
                            <w:bottom w:val="none" w:sz="0" w:space="0" w:color="auto"/>
                            <w:right w:val="none" w:sz="0" w:space="0" w:color="auto"/>
                          </w:divBdr>
                        </w:div>
                        <w:div w:id="1051924335">
                          <w:marLeft w:val="0"/>
                          <w:marRight w:val="0"/>
                          <w:marTop w:val="0"/>
                          <w:marBottom w:val="0"/>
                          <w:divBdr>
                            <w:top w:val="none" w:sz="0" w:space="0" w:color="auto"/>
                            <w:left w:val="none" w:sz="0" w:space="0" w:color="auto"/>
                            <w:bottom w:val="none" w:sz="0" w:space="0" w:color="auto"/>
                            <w:right w:val="none" w:sz="0" w:space="0" w:color="auto"/>
                          </w:divBdr>
                        </w:div>
                        <w:div w:id="38988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8065640">
              <w:marLeft w:val="0"/>
              <w:marRight w:val="0"/>
              <w:marTop w:val="0"/>
              <w:marBottom w:val="0"/>
              <w:divBdr>
                <w:top w:val="none" w:sz="0" w:space="0" w:color="auto"/>
                <w:left w:val="none" w:sz="0" w:space="0" w:color="auto"/>
                <w:bottom w:val="none" w:sz="0" w:space="0" w:color="auto"/>
                <w:right w:val="none" w:sz="0" w:space="0" w:color="auto"/>
              </w:divBdr>
              <w:divsChild>
                <w:div w:id="1995799031">
                  <w:marLeft w:val="0"/>
                  <w:marRight w:val="0"/>
                  <w:marTop w:val="0"/>
                  <w:marBottom w:val="0"/>
                  <w:divBdr>
                    <w:top w:val="none" w:sz="0" w:space="0" w:color="auto"/>
                    <w:left w:val="none" w:sz="0" w:space="0" w:color="auto"/>
                    <w:bottom w:val="none" w:sz="0" w:space="0" w:color="auto"/>
                    <w:right w:val="none" w:sz="0" w:space="0" w:color="auto"/>
                  </w:divBdr>
                  <w:divsChild>
                    <w:div w:id="1192111604">
                      <w:marLeft w:val="0"/>
                      <w:marRight w:val="0"/>
                      <w:marTop w:val="0"/>
                      <w:marBottom w:val="0"/>
                      <w:divBdr>
                        <w:top w:val="none" w:sz="0" w:space="0" w:color="auto"/>
                        <w:left w:val="none" w:sz="0" w:space="0" w:color="auto"/>
                        <w:bottom w:val="none" w:sz="0" w:space="0" w:color="auto"/>
                        <w:right w:val="none" w:sz="0" w:space="0" w:color="auto"/>
                      </w:divBdr>
                    </w:div>
                  </w:divsChild>
                </w:div>
                <w:div w:id="500513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689407">
      <w:bodyDiv w:val="1"/>
      <w:marLeft w:val="0"/>
      <w:marRight w:val="0"/>
      <w:marTop w:val="0"/>
      <w:marBottom w:val="0"/>
      <w:divBdr>
        <w:top w:val="none" w:sz="0" w:space="0" w:color="auto"/>
        <w:left w:val="none" w:sz="0" w:space="0" w:color="auto"/>
        <w:bottom w:val="none" w:sz="0" w:space="0" w:color="auto"/>
        <w:right w:val="none" w:sz="0" w:space="0" w:color="auto"/>
      </w:divBdr>
    </w:div>
    <w:div w:id="1895578397">
      <w:bodyDiv w:val="1"/>
      <w:marLeft w:val="0"/>
      <w:marRight w:val="0"/>
      <w:marTop w:val="0"/>
      <w:marBottom w:val="0"/>
      <w:divBdr>
        <w:top w:val="none" w:sz="0" w:space="0" w:color="auto"/>
        <w:left w:val="none" w:sz="0" w:space="0" w:color="auto"/>
        <w:bottom w:val="none" w:sz="0" w:space="0" w:color="auto"/>
        <w:right w:val="none" w:sz="0" w:space="0" w:color="auto"/>
      </w:divBdr>
      <w:divsChild>
        <w:div w:id="421225785">
          <w:marLeft w:val="0"/>
          <w:marRight w:val="0"/>
          <w:marTop w:val="0"/>
          <w:marBottom w:val="0"/>
          <w:divBdr>
            <w:top w:val="none" w:sz="0" w:space="0" w:color="auto"/>
            <w:left w:val="none" w:sz="0" w:space="0" w:color="auto"/>
            <w:bottom w:val="none" w:sz="0" w:space="0" w:color="auto"/>
            <w:right w:val="none" w:sz="0" w:space="0" w:color="auto"/>
          </w:divBdr>
          <w:divsChild>
            <w:div w:id="1490748735">
              <w:marLeft w:val="0"/>
              <w:marRight w:val="0"/>
              <w:marTop w:val="0"/>
              <w:marBottom w:val="0"/>
              <w:divBdr>
                <w:top w:val="none" w:sz="0" w:space="0" w:color="auto"/>
                <w:left w:val="none" w:sz="0" w:space="0" w:color="auto"/>
                <w:bottom w:val="none" w:sz="0" w:space="0" w:color="auto"/>
                <w:right w:val="none" w:sz="0" w:space="0" w:color="auto"/>
              </w:divBdr>
              <w:divsChild>
                <w:div w:id="1211771558">
                  <w:marLeft w:val="0"/>
                  <w:marRight w:val="0"/>
                  <w:marTop w:val="0"/>
                  <w:marBottom w:val="0"/>
                  <w:divBdr>
                    <w:top w:val="none" w:sz="0" w:space="0" w:color="auto"/>
                    <w:left w:val="none" w:sz="0" w:space="0" w:color="auto"/>
                    <w:bottom w:val="none" w:sz="0" w:space="0" w:color="auto"/>
                    <w:right w:val="none" w:sz="0" w:space="0" w:color="auto"/>
                  </w:divBdr>
                </w:div>
                <w:div w:id="609319820">
                  <w:marLeft w:val="0"/>
                  <w:marRight w:val="0"/>
                  <w:marTop w:val="0"/>
                  <w:marBottom w:val="0"/>
                  <w:divBdr>
                    <w:top w:val="none" w:sz="0" w:space="0" w:color="auto"/>
                    <w:left w:val="none" w:sz="0" w:space="0" w:color="auto"/>
                    <w:bottom w:val="none" w:sz="0" w:space="0" w:color="auto"/>
                    <w:right w:val="none" w:sz="0" w:space="0" w:color="auto"/>
                  </w:divBdr>
                </w:div>
              </w:divsChild>
            </w:div>
            <w:div w:id="1297416986">
              <w:marLeft w:val="0"/>
              <w:marRight w:val="0"/>
              <w:marTop w:val="0"/>
              <w:marBottom w:val="0"/>
              <w:divBdr>
                <w:top w:val="none" w:sz="0" w:space="0" w:color="auto"/>
                <w:left w:val="none" w:sz="0" w:space="0" w:color="auto"/>
                <w:bottom w:val="none" w:sz="0" w:space="0" w:color="auto"/>
                <w:right w:val="none" w:sz="0" w:space="0" w:color="auto"/>
              </w:divBdr>
              <w:divsChild>
                <w:div w:id="971977711">
                  <w:marLeft w:val="0"/>
                  <w:marRight w:val="0"/>
                  <w:marTop w:val="0"/>
                  <w:marBottom w:val="0"/>
                  <w:divBdr>
                    <w:top w:val="none" w:sz="0" w:space="0" w:color="auto"/>
                    <w:left w:val="none" w:sz="0" w:space="0" w:color="auto"/>
                    <w:bottom w:val="none" w:sz="0" w:space="0" w:color="auto"/>
                    <w:right w:val="none" w:sz="0" w:space="0" w:color="auto"/>
                  </w:divBdr>
                </w:div>
                <w:div w:id="1942951139">
                  <w:marLeft w:val="0"/>
                  <w:marRight w:val="0"/>
                  <w:marTop w:val="0"/>
                  <w:marBottom w:val="0"/>
                  <w:divBdr>
                    <w:top w:val="none" w:sz="0" w:space="0" w:color="auto"/>
                    <w:left w:val="none" w:sz="0" w:space="0" w:color="auto"/>
                    <w:bottom w:val="none" w:sz="0" w:space="0" w:color="auto"/>
                    <w:right w:val="none" w:sz="0" w:space="0" w:color="auto"/>
                  </w:divBdr>
                </w:div>
              </w:divsChild>
            </w:div>
            <w:div w:id="225727301">
              <w:marLeft w:val="0"/>
              <w:marRight w:val="0"/>
              <w:marTop w:val="0"/>
              <w:marBottom w:val="0"/>
              <w:divBdr>
                <w:top w:val="none" w:sz="0" w:space="0" w:color="auto"/>
                <w:left w:val="none" w:sz="0" w:space="0" w:color="auto"/>
                <w:bottom w:val="none" w:sz="0" w:space="0" w:color="auto"/>
                <w:right w:val="none" w:sz="0" w:space="0" w:color="auto"/>
              </w:divBdr>
              <w:divsChild>
                <w:div w:id="2080209070">
                  <w:marLeft w:val="0"/>
                  <w:marRight w:val="0"/>
                  <w:marTop w:val="0"/>
                  <w:marBottom w:val="0"/>
                  <w:divBdr>
                    <w:top w:val="none" w:sz="0" w:space="0" w:color="auto"/>
                    <w:left w:val="none" w:sz="0" w:space="0" w:color="auto"/>
                    <w:bottom w:val="none" w:sz="0" w:space="0" w:color="auto"/>
                    <w:right w:val="none" w:sz="0" w:space="0" w:color="auto"/>
                  </w:divBdr>
                </w:div>
                <w:div w:id="1648627777">
                  <w:marLeft w:val="0"/>
                  <w:marRight w:val="0"/>
                  <w:marTop w:val="0"/>
                  <w:marBottom w:val="0"/>
                  <w:divBdr>
                    <w:top w:val="none" w:sz="0" w:space="0" w:color="auto"/>
                    <w:left w:val="none" w:sz="0" w:space="0" w:color="auto"/>
                    <w:bottom w:val="none" w:sz="0" w:space="0" w:color="auto"/>
                    <w:right w:val="none" w:sz="0" w:space="0" w:color="auto"/>
                  </w:divBdr>
                </w:div>
              </w:divsChild>
            </w:div>
            <w:div w:id="1334838571">
              <w:marLeft w:val="0"/>
              <w:marRight w:val="0"/>
              <w:marTop w:val="0"/>
              <w:marBottom w:val="0"/>
              <w:divBdr>
                <w:top w:val="none" w:sz="0" w:space="0" w:color="auto"/>
                <w:left w:val="none" w:sz="0" w:space="0" w:color="auto"/>
                <w:bottom w:val="none" w:sz="0" w:space="0" w:color="auto"/>
                <w:right w:val="none" w:sz="0" w:space="0" w:color="auto"/>
              </w:divBdr>
              <w:divsChild>
                <w:div w:id="397558783">
                  <w:marLeft w:val="0"/>
                  <w:marRight w:val="0"/>
                  <w:marTop w:val="0"/>
                  <w:marBottom w:val="0"/>
                  <w:divBdr>
                    <w:top w:val="none" w:sz="0" w:space="0" w:color="auto"/>
                    <w:left w:val="none" w:sz="0" w:space="0" w:color="auto"/>
                    <w:bottom w:val="none" w:sz="0" w:space="0" w:color="auto"/>
                    <w:right w:val="none" w:sz="0" w:space="0" w:color="auto"/>
                  </w:divBdr>
                </w:div>
                <w:div w:id="1006202436">
                  <w:marLeft w:val="0"/>
                  <w:marRight w:val="0"/>
                  <w:marTop w:val="0"/>
                  <w:marBottom w:val="0"/>
                  <w:divBdr>
                    <w:top w:val="none" w:sz="0" w:space="0" w:color="auto"/>
                    <w:left w:val="none" w:sz="0" w:space="0" w:color="auto"/>
                    <w:bottom w:val="none" w:sz="0" w:space="0" w:color="auto"/>
                    <w:right w:val="none" w:sz="0" w:space="0" w:color="auto"/>
                  </w:divBdr>
                </w:div>
              </w:divsChild>
            </w:div>
            <w:div w:id="1544948554">
              <w:marLeft w:val="0"/>
              <w:marRight w:val="0"/>
              <w:marTop w:val="0"/>
              <w:marBottom w:val="0"/>
              <w:divBdr>
                <w:top w:val="none" w:sz="0" w:space="0" w:color="auto"/>
                <w:left w:val="none" w:sz="0" w:space="0" w:color="auto"/>
                <w:bottom w:val="none" w:sz="0" w:space="0" w:color="auto"/>
                <w:right w:val="none" w:sz="0" w:space="0" w:color="auto"/>
              </w:divBdr>
              <w:divsChild>
                <w:div w:id="1107236007">
                  <w:marLeft w:val="0"/>
                  <w:marRight w:val="0"/>
                  <w:marTop w:val="0"/>
                  <w:marBottom w:val="0"/>
                  <w:divBdr>
                    <w:top w:val="none" w:sz="0" w:space="0" w:color="auto"/>
                    <w:left w:val="none" w:sz="0" w:space="0" w:color="auto"/>
                    <w:bottom w:val="none" w:sz="0" w:space="0" w:color="auto"/>
                    <w:right w:val="none" w:sz="0" w:space="0" w:color="auto"/>
                  </w:divBdr>
                </w:div>
                <w:div w:id="1678578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290184">
          <w:marLeft w:val="0"/>
          <w:marRight w:val="0"/>
          <w:marTop w:val="0"/>
          <w:marBottom w:val="0"/>
          <w:divBdr>
            <w:top w:val="none" w:sz="0" w:space="0" w:color="auto"/>
            <w:left w:val="none" w:sz="0" w:space="0" w:color="auto"/>
            <w:bottom w:val="none" w:sz="0" w:space="0" w:color="auto"/>
            <w:right w:val="none" w:sz="0" w:space="0" w:color="auto"/>
          </w:divBdr>
        </w:div>
      </w:divsChild>
    </w:div>
    <w:div w:id="1943142830">
      <w:bodyDiv w:val="1"/>
      <w:marLeft w:val="0"/>
      <w:marRight w:val="0"/>
      <w:marTop w:val="0"/>
      <w:marBottom w:val="0"/>
      <w:divBdr>
        <w:top w:val="none" w:sz="0" w:space="0" w:color="auto"/>
        <w:left w:val="none" w:sz="0" w:space="0" w:color="auto"/>
        <w:bottom w:val="none" w:sz="0" w:space="0" w:color="auto"/>
        <w:right w:val="none" w:sz="0" w:space="0" w:color="auto"/>
      </w:divBdr>
    </w:div>
    <w:div w:id="1953633081">
      <w:bodyDiv w:val="1"/>
      <w:marLeft w:val="0"/>
      <w:marRight w:val="0"/>
      <w:marTop w:val="0"/>
      <w:marBottom w:val="0"/>
      <w:divBdr>
        <w:top w:val="none" w:sz="0" w:space="0" w:color="auto"/>
        <w:left w:val="none" w:sz="0" w:space="0" w:color="auto"/>
        <w:bottom w:val="none" w:sz="0" w:space="0" w:color="auto"/>
        <w:right w:val="none" w:sz="0" w:space="0" w:color="auto"/>
      </w:divBdr>
      <w:divsChild>
        <w:div w:id="878401516">
          <w:marLeft w:val="0"/>
          <w:marRight w:val="0"/>
          <w:marTop w:val="0"/>
          <w:marBottom w:val="75"/>
          <w:divBdr>
            <w:top w:val="none" w:sz="0" w:space="0" w:color="auto"/>
            <w:left w:val="none" w:sz="0" w:space="0" w:color="auto"/>
            <w:bottom w:val="none" w:sz="0" w:space="0" w:color="auto"/>
            <w:right w:val="none" w:sz="0" w:space="0" w:color="auto"/>
          </w:divBdr>
        </w:div>
        <w:div w:id="1922907288">
          <w:marLeft w:val="0"/>
          <w:marRight w:val="0"/>
          <w:marTop w:val="0"/>
          <w:marBottom w:val="75"/>
          <w:divBdr>
            <w:top w:val="none" w:sz="0" w:space="0" w:color="auto"/>
            <w:left w:val="none" w:sz="0" w:space="0" w:color="auto"/>
            <w:bottom w:val="none" w:sz="0" w:space="0" w:color="auto"/>
            <w:right w:val="none" w:sz="0" w:space="0" w:color="auto"/>
          </w:divBdr>
        </w:div>
        <w:div w:id="735904562">
          <w:marLeft w:val="0"/>
          <w:marRight w:val="0"/>
          <w:marTop w:val="0"/>
          <w:marBottom w:val="75"/>
          <w:divBdr>
            <w:top w:val="none" w:sz="0" w:space="0" w:color="auto"/>
            <w:left w:val="none" w:sz="0" w:space="0" w:color="auto"/>
            <w:bottom w:val="none" w:sz="0" w:space="0" w:color="auto"/>
            <w:right w:val="none" w:sz="0" w:space="0" w:color="auto"/>
          </w:divBdr>
        </w:div>
        <w:div w:id="726956454">
          <w:marLeft w:val="0"/>
          <w:marRight w:val="0"/>
          <w:marTop w:val="0"/>
          <w:marBottom w:val="75"/>
          <w:divBdr>
            <w:top w:val="none" w:sz="0" w:space="0" w:color="auto"/>
            <w:left w:val="none" w:sz="0" w:space="0" w:color="auto"/>
            <w:bottom w:val="none" w:sz="0" w:space="0" w:color="auto"/>
            <w:right w:val="none" w:sz="0" w:space="0" w:color="auto"/>
          </w:divBdr>
        </w:div>
      </w:divsChild>
    </w:div>
    <w:div w:id="1956522071">
      <w:bodyDiv w:val="1"/>
      <w:marLeft w:val="0"/>
      <w:marRight w:val="0"/>
      <w:marTop w:val="0"/>
      <w:marBottom w:val="0"/>
      <w:divBdr>
        <w:top w:val="none" w:sz="0" w:space="0" w:color="auto"/>
        <w:left w:val="none" w:sz="0" w:space="0" w:color="auto"/>
        <w:bottom w:val="none" w:sz="0" w:space="0" w:color="auto"/>
        <w:right w:val="none" w:sz="0" w:space="0" w:color="auto"/>
      </w:divBdr>
    </w:div>
    <w:div w:id="2081319583">
      <w:bodyDiv w:val="1"/>
      <w:marLeft w:val="0"/>
      <w:marRight w:val="0"/>
      <w:marTop w:val="0"/>
      <w:marBottom w:val="0"/>
      <w:divBdr>
        <w:top w:val="none" w:sz="0" w:space="0" w:color="auto"/>
        <w:left w:val="none" w:sz="0" w:space="0" w:color="auto"/>
        <w:bottom w:val="none" w:sz="0" w:space="0" w:color="auto"/>
        <w:right w:val="none" w:sz="0" w:space="0" w:color="auto"/>
      </w:divBdr>
    </w:div>
    <w:div w:id="2104715103">
      <w:bodyDiv w:val="1"/>
      <w:marLeft w:val="0"/>
      <w:marRight w:val="0"/>
      <w:marTop w:val="0"/>
      <w:marBottom w:val="0"/>
      <w:divBdr>
        <w:top w:val="none" w:sz="0" w:space="0" w:color="auto"/>
        <w:left w:val="none" w:sz="0" w:space="0" w:color="auto"/>
        <w:bottom w:val="none" w:sz="0" w:space="0" w:color="auto"/>
        <w:right w:val="none" w:sz="0" w:space="0" w:color="auto"/>
      </w:divBdr>
    </w:div>
    <w:div w:id="213740998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1129</TotalTime>
  <Pages>3</Pages>
  <Words>307</Words>
  <Characters>1755</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2058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Scot Reinke</cp:lastModifiedBy>
  <cp:revision>75</cp:revision>
  <dcterms:created xsi:type="dcterms:W3CDTF">2013-12-23T23:15:00Z</dcterms:created>
  <dcterms:modified xsi:type="dcterms:W3CDTF">2025-07-05T16:30:00Z</dcterms:modified>
  <cp:category/>
</cp:coreProperties>
</file>